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6CE759" w14:textId="7502A151" w:rsidR="00E4592C" w:rsidRPr="00E4592C" w:rsidRDefault="00000000" w:rsidP="00E4592C">
      <w:pPr>
        <w:spacing w:before="100" w:after="40"/>
        <w:jc w:val="center"/>
        <w:rPr>
          <w:b/>
          <w:color w:val="1F4E79"/>
          <w:sz w:val="30"/>
        </w:rPr>
      </w:pPr>
      <w:r>
        <w:rPr>
          <w:b/>
          <w:color w:val="1F4E79"/>
          <w:sz w:val="36"/>
        </w:rPr>
        <w:t>OGEYSIIS TARTAN</w:t>
      </w:r>
      <w:r w:rsidR="00E4592C">
        <w:rPr>
          <w:b/>
          <w:color w:val="1F4E79"/>
          <w:sz w:val="36"/>
        </w:rPr>
        <w:t xml:space="preserve">: </w:t>
      </w:r>
      <w:r>
        <w:rPr>
          <w:b/>
          <w:color w:val="1F4E79"/>
          <w:sz w:val="30"/>
        </w:rPr>
        <w:t>IIBKA LABA GAADHI</w:t>
      </w:r>
    </w:p>
    <w:p w14:paraId="7EF41626" w14:textId="065C5256" w:rsidR="00E4592C" w:rsidRDefault="00E4592C" w:rsidP="00E4592C">
      <w:pPr>
        <w:spacing w:before="180" w:after="140" w:line="269" w:lineRule="auto"/>
      </w:pPr>
      <w:proofErr w:type="spellStart"/>
      <w:r>
        <w:t>Shirkadda</w:t>
      </w:r>
      <w:proofErr w:type="spellEnd"/>
      <w:r>
        <w:t xml:space="preserve"> National Fiber Optic Company </w:t>
      </w:r>
      <w:r>
        <w:t>(</w:t>
      </w:r>
      <w:r>
        <w:t>NFOC</w:t>
      </w:r>
      <w:r>
        <w:t>)</w:t>
      </w:r>
      <w:r>
        <w:t xml:space="preserve"> </w:t>
      </w:r>
      <w:proofErr w:type="spellStart"/>
      <w:r>
        <w:t>waxay</w:t>
      </w:r>
      <w:proofErr w:type="spellEnd"/>
      <w:r>
        <w:t xml:space="preserve"> </w:t>
      </w:r>
      <w:proofErr w:type="spellStart"/>
      <w:r>
        <w:t>ogeysiinaysaa</w:t>
      </w:r>
      <w:proofErr w:type="spellEnd"/>
      <w:r>
        <w:t xml:space="preserve"> </w:t>
      </w:r>
      <w:proofErr w:type="spellStart"/>
      <w:r>
        <w:t>ganacsatada</w:t>
      </w:r>
      <w:proofErr w:type="spellEnd"/>
      <w:r>
        <w:t>,</w:t>
      </w:r>
      <w:r w:rsidR="00A13EE7">
        <w:t xml:space="preserve"> </w:t>
      </w:r>
      <w:proofErr w:type="spellStart"/>
      <w:r>
        <w:t>shirkadaha</w:t>
      </w:r>
      <w:proofErr w:type="spellEnd"/>
      <w:r w:rsidR="00A13EE7">
        <w:t xml:space="preserve">, </w:t>
      </w:r>
      <w:proofErr w:type="spellStart"/>
      <w:r w:rsidR="00A13EE7">
        <w:t>Shakhsiyaadka</w:t>
      </w:r>
      <w:proofErr w:type="spellEnd"/>
      <w:r w:rsidR="00A13EE7">
        <w:t xml:space="preserve"> </w:t>
      </w:r>
      <w:r>
        <w:t xml:space="preserve">iyo </w:t>
      </w:r>
      <w:proofErr w:type="spellStart"/>
      <w:r>
        <w:t>dhammaan</w:t>
      </w:r>
      <w:proofErr w:type="spellEnd"/>
      <w:r>
        <w:t xml:space="preserve"> </w:t>
      </w:r>
      <w:proofErr w:type="spellStart"/>
      <w:r>
        <w:t>cid</w:t>
      </w:r>
      <w:proofErr w:type="spellEnd"/>
      <w:r>
        <w:t xml:space="preserve"> </w:t>
      </w:r>
      <w:proofErr w:type="spellStart"/>
      <w:r>
        <w:t>kasta</w:t>
      </w:r>
      <w:proofErr w:type="spellEnd"/>
      <w:r>
        <w:t xml:space="preserve"> oo </w:t>
      </w:r>
      <w:proofErr w:type="spellStart"/>
      <w:r>
        <w:t>danaynaysa</w:t>
      </w:r>
      <w:proofErr w:type="spellEnd"/>
      <w:r>
        <w:t xml:space="preserve"> </w:t>
      </w:r>
      <w:proofErr w:type="spellStart"/>
      <w:r>
        <w:t>inay</w:t>
      </w:r>
      <w:proofErr w:type="spellEnd"/>
      <w:r>
        <w:t xml:space="preserve"> </w:t>
      </w:r>
      <w:proofErr w:type="spellStart"/>
      <w:r>
        <w:t>iibinayso</w:t>
      </w:r>
      <w:proofErr w:type="spellEnd"/>
      <w:r>
        <w:t xml:space="preserve"> </w:t>
      </w:r>
      <w:proofErr w:type="spellStart"/>
      <w:r>
        <w:t>labada</w:t>
      </w:r>
      <w:proofErr w:type="spellEnd"/>
      <w:r>
        <w:t xml:space="preserve"> </w:t>
      </w:r>
      <w:proofErr w:type="spellStart"/>
      <w:r>
        <w:t>gaadhi</w:t>
      </w:r>
      <w:proofErr w:type="spellEnd"/>
      <w:r>
        <w:t xml:space="preserve"> ee </w:t>
      </w:r>
      <w:proofErr w:type="spellStart"/>
      <w:r>
        <w:t>hoos</w:t>
      </w:r>
      <w:proofErr w:type="spellEnd"/>
      <w:r>
        <w:t xml:space="preserve"> ku </w:t>
      </w:r>
      <w:proofErr w:type="spellStart"/>
      <w:r>
        <w:t>xusan</w:t>
      </w:r>
      <w:proofErr w:type="spellEnd"/>
      <w:r>
        <w:t xml:space="preserve">, </w:t>
      </w:r>
      <w:proofErr w:type="spellStart"/>
      <w:r>
        <w:t>iyadoo</w:t>
      </w:r>
      <w:proofErr w:type="spellEnd"/>
      <w:r>
        <w:t xml:space="preserve"> loo </w:t>
      </w:r>
      <w:proofErr w:type="spellStart"/>
      <w:r>
        <w:t>marayo</w:t>
      </w:r>
      <w:proofErr w:type="spellEnd"/>
      <w:r>
        <w:t xml:space="preserve"> </w:t>
      </w:r>
      <w:proofErr w:type="spellStart"/>
      <w:r>
        <w:t>habka</w:t>
      </w:r>
      <w:proofErr w:type="spellEnd"/>
      <w:r>
        <w:t xml:space="preserve"> </w:t>
      </w:r>
      <w:r w:rsidR="00A13EE7">
        <w:t>(Tartanka Furan)</w:t>
      </w:r>
    </w:p>
    <w:tbl>
      <w:tblPr>
        <w:tblStyle w:val="TableGrid"/>
        <w:tblpPr w:leftFromText="180" w:rightFromText="180" w:vertAnchor="page" w:horzAnchor="margin" w:tblpY="3526"/>
        <w:tblW w:w="0" w:type="auto"/>
        <w:tblLayout w:type="fixed"/>
        <w:tblLook w:val="04A0" w:firstRow="1" w:lastRow="0" w:firstColumn="1" w:lastColumn="0" w:noHBand="0" w:noVBand="1"/>
      </w:tblPr>
      <w:tblGrid>
        <w:gridCol w:w="5184"/>
        <w:gridCol w:w="5184"/>
      </w:tblGrid>
      <w:tr w:rsidR="00A13EE7" w14:paraId="19AF2DDD" w14:textId="77777777" w:rsidTr="00A13EE7">
        <w:tc>
          <w:tcPr>
            <w:tcW w:w="5184" w:type="dxa"/>
            <w:shd w:val="clear" w:color="auto" w:fill="D9EAF7"/>
            <w:tcMar>
              <w:top w:w="80" w:type="dxa"/>
              <w:left w:w="100" w:type="dxa"/>
              <w:bottom w:w="80" w:type="dxa"/>
              <w:right w:w="100" w:type="dxa"/>
            </w:tcMar>
            <w:vAlign w:val="center"/>
          </w:tcPr>
          <w:p w14:paraId="6A1CEB7A" w14:textId="77777777" w:rsidR="00A13EE7" w:rsidRDefault="00A13EE7" w:rsidP="00A13EE7">
            <w:proofErr w:type="spellStart"/>
            <w:r>
              <w:rPr>
                <w:b/>
                <w:color w:val="1F4E79"/>
              </w:rPr>
              <w:t>Tixraaca</w:t>
            </w:r>
            <w:proofErr w:type="spellEnd"/>
            <w:r>
              <w:rPr>
                <w:b/>
                <w:color w:val="1F4E79"/>
              </w:rPr>
              <w:t xml:space="preserve"> Tender-ka</w:t>
            </w:r>
          </w:p>
        </w:tc>
        <w:tc>
          <w:tcPr>
            <w:tcW w:w="5184" w:type="dxa"/>
            <w:tcMar>
              <w:top w:w="80" w:type="dxa"/>
              <w:left w:w="100" w:type="dxa"/>
              <w:bottom w:w="80" w:type="dxa"/>
              <w:right w:w="100" w:type="dxa"/>
            </w:tcMar>
            <w:vAlign w:val="center"/>
          </w:tcPr>
          <w:p w14:paraId="7282A98B" w14:textId="77777777" w:rsidR="00A13EE7" w:rsidRDefault="00A13EE7" w:rsidP="00A13EE7">
            <w:r>
              <w:rPr>
                <w:b/>
              </w:rPr>
              <w:t>NFOC/VEHICLE-SALE/01/2026</w:t>
            </w:r>
          </w:p>
        </w:tc>
      </w:tr>
      <w:tr w:rsidR="00A13EE7" w14:paraId="13631DF4" w14:textId="77777777" w:rsidTr="00A13EE7">
        <w:tc>
          <w:tcPr>
            <w:tcW w:w="5184" w:type="dxa"/>
            <w:shd w:val="clear" w:color="auto" w:fill="D9EAF7"/>
            <w:tcMar>
              <w:top w:w="80" w:type="dxa"/>
              <w:left w:w="100" w:type="dxa"/>
              <w:bottom w:w="80" w:type="dxa"/>
              <w:right w:w="100" w:type="dxa"/>
            </w:tcMar>
            <w:vAlign w:val="center"/>
          </w:tcPr>
          <w:p w14:paraId="707F2E34" w14:textId="77777777" w:rsidR="00A13EE7" w:rsidRDefault="00A13EE7" w:rsidP="00A13EE7">
            <w:proofErr w:type="spellStart"/>
            <w:r>
              <w:rPr>
                <w:b/>
                <w:color w:val="1F4E79"/>
              </w:rPr>
              <w:t>Taariikhda</w:t>
            </w:r>
            <w:proofErr w:type="spellEnd"/>
            <w:r>
              <w:rPr>
                <w:b/>
                <w:color w:val="1F4E79"/>
              </w:rPr>
              <w:t xml:space="preserve"> </w:t>
            </w:r>
            <w:proofErr w:type="spellStart"/>
            <w:r>
              <w:rPr>
                <w:b/>
                <w:color w:val="1F4E79"/>
              </w:rPr>
              <w:t>Bilowga</w:t>
            </w:r>
            <w:proofErr w:type="spellEnd"/>
            <w:r>
              <w:rPr>
                <w:b/>
                <w:color w:val="1F4E79"/>
              </w:rPr>
              <w:t xml:space="preserve"> Tartanka</w:t>
            </w:r>
          </w:p>
        </w:tc>
        <w:tc>
          <w:tcPr>
            <w:tcW w:w="5184" w:type="dxa"/>
            <w:tcMar>
              <w:top w:w="80" w:type="dxa"/>
              <w:left w:w="100" w:type="dxa"/>
              <w:bottom w:w="80" w:type="dxa"/>
              <w:right w:w="100" w:type="dxa"/>
            </w:tcMar>
            <w:vAlign w:val="center"/>
          </w:tcPr>
          <w:p w14:paraId="5A1C8690" w14:textId="77777777" w:rsidR="00A13EE7" w:rsidRDefault="00A13EE7" w:rsidP="00A13EE7">
            <w:r>
              <w:rPr>
                <w:b/>
              </w:rPr>
              <w:t>14.07.2026</w:t>
            </w:r>
          </w:p>
        </w:tc>
      </w:tr>
      <w:tr w:rsidR="00A13EE7" w14:paraId="7C67C53A" w14:textId="77777777" w:rsidTr="00A13EE7">
        <w:tc>
          <w:tcPr>
            <w:tcW w:w="5184" w:type="dxa"/>
            <w:shd w:val="clear" w:color="auto" w:fill="D9EAF7"/>
            <w:tcMar>
              <w:top w:w="80" w:type="dxa"/>
              <w:left w:w="100" w:type="dxa"/>
              <w:bottom w:w="80" w:type="dxa"/>
              <w:right w:w="100" w:type="dxa"/>
            </w:tcMar>
            <w:vAlign w:val="center"/>
          </w:tcPr>
          <w:p w14:paraId="5C80D2BC" w14:textId="77777777" w:rsidR="00A13EE7" w:rsidRDefault="00A13EE7" w:rsidP="00A13EE7">
            <w:proofErr w:type="spellStart"/>
            <w:r>
              <w:rPr>
                <w:b/>
                <w:color w:val="1F4E79"/>
              </w:rPr>
              <w:t>Taariikhda</w:t>
            </w:r>
            <w:proofErr w:type="spellEnd"/>
            <w:r>
              <w:rPr>
                <w:b/>
                <w:color w:val="1F4E79"/>
              </w:rPr>
              <w:t xml:space="preserve"> </w:t>
            </w:r>
            <w:proofErr w:type="spellStart"/>
            <w:r>
              <w:rPr>
                <w:b/>
                <w:color w:val="1F4E79"/>
              </w:rPr>
              <w:t>uu</w:t>
            </w:r>
            <w:proofErr w:type="spellEnd"/>
            <w:r>
              <w:rPr>
                <w:b/>
                <w:color w:val="1F4E79"/>
              </w:rPr>
              <w:t xml:space="preserve"> </w:t>
            </w:r>
            <w:proofErr w:type="spellStart"/>
            <w:r>
              <w:rPr>
                <w:b/>
                <w:color w:val="1F4E79"/>
              </w:rPr>
              <w:t>Xidhmayo</w:t>
            </w:r>
            <w:proofErr w:type="spellEnd"/>
            <w:r>
              <w:rPr>
                <w:b/>
                <w:color w:val="1F4E79"/>
              </w:rPr>
              <w:t xml:space="preserve"> Tartanku</w:t>
            </w:r>
          </w:p>
        </w:tc>
        <w:tc>
          <w:tcPr>
            <w:tcW w:w="5184" w:type="dxa"/>
            <w:tcMar>
              <w:top w:w="80" w:type="dxa"/>
              <w:left w:w="100" w:type="dxa"/>
              <w:bottom w:w="80" w:type="dxa"/>
              <w:right w:w="100" w:type="dxa"/>
            </w:tcMar>
            <w:vAlign w:val="center"/>
          </w:tcPr>
          <w:p w14:paraId="55215FDF" w14:textId="77777777" w:rsidR="00A13EE7" w:rsidRDefault="00A13EE7" w:rsidP="00A13EE7">
            <w:r>
              <w:rPr>
                <w:b/>
              </w:rPr>
              <w:t>20.07.2026 – 10:00 Subaxnimo</w:t>
            </w:r>
          </w:p>
        </w:tc>
      </w:tr>
      <w:tr w:rsidR="00A13EE7" w14:paraId="55985BA1" w14:textId="77777777" w:rsidTr="00A13EE7">
        <w:tc>
          <w:tcPr>
            <w:tcW w:w="5184" w:type="dxa"/>
            <w:shd w:val="clear" w:color="auto" w:fill="D9EAF7"/>
            <w:tcMar>
              <w:top w:w="80" w:type="dxa"/>
              <w:left w:w="100" w:type="dxa"/>
              <w:bottom w:w="80" w:type="dxa"/>
              <w:right w:w="100" w:type="dxa"/>
            </w:tcMar>
            <w:vAlign w:val="center"/>
          </w:tcPr>
          <w:p w14:paraId="34062C65" w14:textId="77777777" w:rsidR="00A13EE7" w:rsidRDefault="00A13EE7" w:rsidP="00A13EE7">
            <w:r>
              <w:rPr>
                <w:b/>
                <w:color w:val="1F4E79"/>
              </w:rPr>
              <w:t>Taariikhda Furitaanka</w:t>
            </w:r>
          </w:p>
        </w:tc>
        <w:tc>
          <w:tcPr>
            <w:tcW w:w="5184" w:type="dxa"/>
            <w:tcMar>
              <w:top w:w="80" w:type="dxa"/>
              <w:left w:w="100" w:type="dxa"/>
              <w:bottom w:w="80" w:type="dxa"/>
              <w:right w:w="100" w:type="dxa"/>
            </w:tcMar>
            <w:vAlign w:val="center"/>
          </w:tcPr>
          <w:p w14:paraId="6BE1EEF0" w14:textId="77777777" w:rsidR="00A13EE7" w:rsidRDefault="00A13EE7" w:rsidP="00A13EE7">
            <w:r>
              <w:rPr>
                <w:b/>
              </w:rPr>
              <w:t>20.07.2026 – 10:30 Subaxnimo</w:t>
            </w:r>
          </w:p>
        </w:tc>
      </w:tr>
    </w:tbl>
    <w:p w14:paraId="27647F11" w14:textId="510025CD" w:rsidR="0075058A" w:rsidRDefault="00000000">
      <w:pPr>
        <w:keepNext/>
        <w:spacing w:before="160" w:after="100"/>
      </w:pPr>
      <w:r>
        <w:rPr>
          <w:b/>
          <w:color w:val="1F4E79"/>
          <w:sz w:val="24"/>
        </w:rPr>
        <w:t>1. FAAHFAAHINTA GAADIIDKA</w:t>
      </w:r>
    </w:p>
    <w:tbl>
      <w:tblPr>
        <w:tblStyle w:val="TableGrid"/>
        <w:tblW w:w="10350" w:type="dxa"/>
        <w:tblInd w:w="-35" w:type="dxa"/>
        <w:tblLayout w:type="fixed"/>
        <w:tblLook w:val="04A0" w:firstRow="1" w:lastRow="0" w:firstColumn="1" w:lastColumn="0" w:noHBand="0" w:noVBand="1"/>
      </w:tblPr>
      <w:tblGrid>
        <w:gridCol w:w="782"/>
        <w:gridCol w:w="1440"/>
        <w:gridCol w:w="2970"/>
        <w:gridCol w:w="1980"/>
        <w:gridCol w:w="1710"/>
        <w:gridCol w:w="1468"/>
      </w:tblGrid>
      <w:tr w:rsidR="0075058A" w14:paraId="276A2A3B" w14:textId="77777777" w:rsidTr="00A13EE7">
        <w:trPr>
          <w:tblHeader/>
        </w:trPr>
        <w:tc>
          <w:tcPr>
            <w:tcW w:w="782" w:type="dxa"/>
            <w:shd w:val="clear" w:color="auto" w:fill="1F4E79"/>
            <w:tcMar>
              <w:top w:w="85" w:type="dxa"/>
              <w:left w:w="55" w:type="dxa"/>
              <w:bottom w:w="85" w:type="dxa"/>
              <w:right w:w="55" w:type="dxa"/>
            </w:tcMar>
            <w:vAlign w:val="center"/>
          </w:tcPr>
          <w:p w14:paraId="556B6A38" w14:textId="77777777" w:rsidR="0075058A" w:rsidRDefault="00000000">
            <w:pPr>
              <w:jc w:val="center"/>
            </w:pPr>
            <w:r>
              <w:rPr>
                <w:b/>
                <w:color w:val="FFFFFF"/>
                <w:sz w:val="18"/>
              </w:rPr>
              <w:t>Lr.</w:t>
            </w:r>
          </w:p>
        </w:tc>
        <w:tc>
          <w:tcPr>
            <w:tcW w:w="1440" w:type="dxa"/>
            <w:shd w:val="clear" w:color="auto" w:fill="1F4E79"/>
            <w:tcMar>
              <w:top w:w="85" w:type="dxa"/>
              <w:left w:w="55" w:type="dxa"/>
              <w:bottom w:w="85" w:type="dxa"/>
              <w:right w:w="55" w:type="dxa"/>
            </w:tcMar>
            <w:vAlign w:val="center"/>
          </w:tcPr>
          <w:p w14:paraId="14D6C548" w14:textId="77777777" w:rsidR="0075058A" w:rsidRDefault="00000000">
            <w:pPr>
              <w:jc w:val="center"/>
            </w:pPr>
            <w:r>
              <w:rPr>
                <w:b/>
                <w:color w:val="FFFFFF"/>
                <w:sz w:val="18"/>
              </w:rPr>
              <w:t>Taarikada</w:t>
            </w:r>
          </w:p>
        </w:tc>
        <w:tc>
          <w:tcPr>
            <w:tcW w:w="2970" w:type="dxa"/>
            <w:shd w:val="clear" w:color="auto" w:fill="1F4E79"/>
            <w:tcMar>
              <w:top w:w="85" w:type="dxa"/>
              <w:left w:w="55" w:type="dxa"/>
              <w:bottom w:w="85" w:type="dxa"/>
              <w:right w:w="55" w:type="dxa"/>
            </w:tcMar>
            <w:vAlign w:val="center"/>
          </w:tcPr>
          <w:p w14:paraId="0E5B13F5" w14:textId="77777777" w:rsidR="0075058A" w:rsidRDefault="00000000">
            <w:pPr>
              <w:jc w:val="center"/>
            </w:pPr>
            <w:r>
              <w:rPr>
                <w:b/>
                <w:color w:val="FFFFFF"/>
                <w:sz w:val="18"/>
              </w:rPr>
              <w:t>Nooca iyo Sannadka</w:t>
            </w:r>
          </w:p>
        </w:tc>
        <w:tc>
          <w:tcPr>
            <w:tcW w:w="1980" w:type="dxa"/>
            <w:shd w:val="clear" w:color="auto" w:fill="1F4E79"/>
            <w:tcMar>
              <w:top w:w="85" w:type="dxa"/>
              <w:left w:w="55" w:type="dxa"/>
              <w:bottom w:w="85" w:type="dxa"/>
              <w:right w:w="55" w:type="dxa"/>
            </w:tcMar>
            <w:vAlign w:val="center"/>
          </w:tcPr>
          <w:p w14:paraId="57194557" w14:textId="77777777" w:rsidR="0075058A" w:rsidRDefault="00000000">
            <w:pPr>
              <w:jc w:val="center"/>
            </w:pPr>
            <w:r>
              <w:rPr>
                <w:b/>
                <w:color w:val="FFFFFF"/>
                <w:sz w:val="18"/>
              </w:rPr>
              <w:t>Matoorka</w:t>
            </w:r>
          </w:p>
        </w:tc>
        <w:tc>
          <w:tcPr>
            <w:tcW w:w="1710" w:type="dxa"/>
            <w:shd w:val="clear" w:color="auto" w:fill="1F4E79"/>
            <w:tcMar>
              <w:top w:w="85" w:type="dxa"/>
              <w:left w:w="55" w:type="dxa"/>
              <w:bottom w:w="85" w:type="dxa"/>
              <w:right w:w="55" w:type="dxa"/>
            </w:tcMar>
            <w:vAlign w:val="center"/>
          </w:tcPr>
          <w:p w14:paraId="7F86024D" w14:textId="77777777" w:rsidR="0075058A" w:rsidRDefault="00000000">
            <w:pPr>
              <w:jc w:val="center"/>
            </w:pPr>
            <w:r>
              <w:rPr>
                <w:b/>
                <w:color w:val="FFFFFF"/>
                <w:sz w:val="18"/>
              </w:rPr>
              <w:t>Masaafada</w:t>
            </w:r>
          </w:p>
        </w:tc>
        <w:tc>
          <w:tcPr>
            <w:tcW w:w="1468" w:type="dxa"/>
            <w:shd w:val="clear" w:color="auto" w:fill="1F4E79"/>
            <w:tcMar>
              <w:top w:w="85" w:type="dxa"/>
              <w:left w:w="55" w:type="dxa"/>
              <w:bottom w:w="85" w:type="dxa"/>
              <w:right w:w="55" w:type="dxa"/>
            </w:tcMar>
            <w:vAlign w:val="center"/>
          </w:tcPr>
          <w:p w14:paraId="53135329" w14:textId="77777777" w:rsidR="0075058A" w:rsidRDefault="00000000">
            <w:pPr>
              <w:jc w:val="center"/>
            </w:pPr>
            <w:r>
              <w:rPr>
                <w:b/>
                <w:color w:val="FFFFFF"/>
                <w:sz w:val="18"/>
              </w:rPr>
              <w:t>Midabka</w:t>
            </w:r>
          </w:p>
        </w:tc>
      </w:tr>
      <w:tr w:rsidR="0075058A" w14:paraId="68F6D136" w14:textId="77777777" w:rsidTr="00A13EE7">
        <w:tc>
          <w:tcPr>
            <w:tcW w:w="782" w:type="dxa"/>
            <w:tcMar>
              <w:top w:w="90" w:type="dxa"/>
              <w:left w:w="55" w:type="dxa"/>
              <w:bottom w:w="90" w:type="dxa"/>
              <w:right w:w="55" w:type="dxa"/>
            </w:tcMar>
            <w:vAlign w:val="center"/>
          </w:tcPr>
          <w:p w14:paraId="2EE2E736" w14:textId="77777777" w:rsidR="0075058A" w:rsidRDefault="00000000">
            <w:pPr>
              <w:jc w:val="center"/>
            </w:pPr>
            <w:r>
              <w:rPr>
                <w:sz w:val="18"/>
              </w:rPr>
              <w:t>1</w:t>
            </w:r>
          </w:p>
        </w:tc>
        <w:tc>
          <w:tcPr>
            <w:tcW w:w="1440" w:type="dxa"/>
            <w:tcMar>
              <w:top w:w="90" w:type="dxa"/>
              <w:left w:w="55" w:type="dxa"/>
              <w:bottom w:w="90" w:type="dxa"/>
              <w:right w:w="55" w:type="dxa"/>
            </w:tcMar>
            <w:vAlign w:val="center"/>
          </w:tcPr>
          <w:p w14:paraId="51CCCAEC" w14:textId="77777777" w:rsidR="0075058A" w:rsidRDefault="00000000">
            <w:pPr>
              <w:jc w:val="center"/>
            </w:pPr>
            <w:r>
              <w:rPr>
                <w:b/>
                <w:sz w:val="18"/>
              </w:rPr>
              <w:t>64508</w:t>
            </w:r>
          </w:p>
        </w:tc>
        <w:tc>
          <w:tcPr>
            <w:tcW w:w="2970" w:type="dxa"/>
            <w:tcMar>
              <w:top w:w="90" w:type="dxa"/>
              <w:left w:w="55" w:type="dxa"/>
              <w:bottom w:w="90" w:type="dxa"/>
              <w:right w:w="55" w:type="dxa"/>
            </w:tcMar>
            <w:vAlign w:val="center"/>
          </w:tcPr>
          <w:p w14:paraId="3891A470" w14:textId="277267FE" w:rsidR="0075058A" w:rsidRDefault="00000000">
            <w:r>
              <w:rPr>
                <w:b/>
                <w:sz w:val="18"/>
              </w:rPr>
              <w:t>1998 Toyota Mark II GX100</w:t>
            </w:r>
            <w:r w:rsidR="000E47D9">
              <w:rPr>
                <w:b/>
                <w:sz w:val="18"/>
              </w:rPr>
              <w:t xml:space="preserve"> - </w:t>
            </w:r>
            <w:proofErr w:type="spellStart"/>
            <w:r w:rsidR="000E47D9">
              <w:rPr>
                <w:b/>
                <w:sz w:val="18"/>
              </w:rPr>
              <w:t>Indho</w:t>
            </w:r>
            <w:proofErr w:type="spellEnd"/>
            <w:r w:rsidR="000E47D9">
              <w:rPr>
                <w:b/>
                <w:sz w:val="18"/>
              </w:rPr>
              <w:t xml:space="preserve"> Cade</w:t>
            </w:r>
          </w:p>
        </w:tc>
        <w:tc>
          <w:tcPr>
            <w:tcW w:w="1980" w:type="dxa"/>
            <w:tcMar>
              <w:top w:w="90" w:type="dxa"/>
              <w:left w:w="55" w:type="dxa"/>
              <w:bottom w:w="90" w:type="dxa"/>
              <w:right w:w="55" w:type="dxa"/>
            </w:tcMar>
            <w:vAlign w:val="center"/>
          </w:tcPr>
          <w:p w14:paraId="465E3B52" w14:textId="58C7867D" w:rsidR="0075058A" w:rsidRDefault="00000000">
            <w:pPr>
              <w:jc w:val="center"/>
            </w:pPr>
            <w:r>
              <w:rPr>
                <w:sz w:val="18"/>
              </w:rPr>
              <w:t>1G-FE, 1988</w:t>
            </w:r>
          </w:p>
        </w:tc>
        <w:tc>
          <w:tcPr>
            <w:tcW w:w="1710" w:type="dxa"/>
            <w:tcMar>
              <w:top w:w="90" w:type="dxa"/>
              <w:left w:w="55" w:type="dxa"/>
              <w:bottom w:w="90" w:type="dxa"/>
              <w:right w:w="55" w:type="dxa"/>
            </w:tcMar>
            <w:vAlign w:val="center"/>
          </w:tcPr>
          <w:p w14:paraId="2816A271" w14:textId="77777777" w:rsidR="0075058A" w:rsidRDefault="00000000">
            <w:pPr>
              <w:jc w:val="center"/>
            </w:pPr>
            <w:r>
              <w:rPr>
                <w:sz w:val="18"/>
              </w:rPr>
              <w:t>160,665 KM</w:t>
            </w:r>
          </w:p>
        </w:tc>
        <w:tc>
          <w:tcPr>
            <w:tcW w:w="1468" w:type="dxa"/>
            <w:tcMar>
              <w:top w:w="90" w:type="dxa"/>
              <w:left w:w="55" w:type="dxa"/>
              <w:bottom w:w="90" w:type="dxa"/>
              <w:right w:w="55" w:type="dxa"/>
            </w:tcMar>
            <w:vAlign w:val="center"/>
          </w:tcPr>
          <w:p w14:paraId="076280E0" w14:textId="77777777" w:rsidR="0075058A" w:rsidRDefault="00000000">
            <w:pPr>
              <w:jc w:val="center"/>
            </w:pPr>
            <w:r>
              <w:rPr>
                <w:sz w:val="18"/>
              </w:rPr>
              <w:t>Caddaan</w:t>
            </w:r>
          </w:p>
        </w:tc>
      </w:tr>
      <w:tr w:rsidR="0075058A" w14:paraId="55080D9A" w14:textId="77777777" w:rsidTr="00A13EE7">
        <w:tc>
          <w:tcPr>
            <w:tcW w:w="782" w:type="dxa"/>
            <w:tcMar>
              <w:top w:w="90" w:type="dxa"/>
              <w:left w:w="55" w:type="dxa"/>
              <w:bottom w:w="90" w:type="dxa"/>
              <w:right w:w="55" w:type="dxa"/>
            </w:tcMar>
            <w:vAlign w:val="center"/>
          </w:tcPr>
          <w:p w14:paraId="5FC4FB87" w14:textId="77777777" w:rsidR="0075058A" w:rsidRDefault="00000000">
            <w:pPr>
              <w:jc w:val="center"/>
            </w:pPr>
            <w:r>
              <w:rPr>
                <w:sz w:val="18"/>
              </w:rPr>
              <w:t>2</w:t>
            </w:r>
          </w:p>
        </w:tc>
        <w:tc>
          <w:tcPr>
            <w:tcW w:w="1440" w:type="dxa"/>
            <w:tcMar>
              <w:top w:w="90" w:type="dxa"/>
              <w:left w:w="55" w:type="dxa"/>
              <w:bottom w:w="90" w:type="dxa"/>
              <w:right w:w="55" w:type="dxa"/>
            </w:tcMar>
            <w:vAlign w:val="center"/>
          </w:tcPr>
          <w:p w14:paraId="22F24E00" w14:textId="77777777" w:rsidR="0075058A" w:rsidRDefault="00000000">
            <w:pPr>
              <w:jc w:val="center"/>
            </w:pPr>
            <w:r>
              <w:rPr>
                <w:b/>
                <w:sz w:val="18"/>
              </w:rPr>
              <w:t>78171</w:t>
            </w:r>
          </w:p>
        </w:tc>
        <w:tc>
          <w:tcPr>
            <w:tcW w:w="2970" w:type="dxa"/>
            <w:tcMar>
              <w:top w:w="90" w:type="dxa"/>
              <w:left w:w="55" w:type="dxa"/>
              <w:bottom w:w="90" w:type="dxa"/>
              <w:right w:w="55" w:type="dxa"/>
            </w:tcMar>
            <w:vAlign w:val="center"/>
          </w:tcPr>
          <w:p w14:paraId="44A71550" w14:textId="4378C506" w:rsidR="0075058A" w:rsidRDefault="00000000">
            <w:r>
              <w:rPr>
                <w:b/>
                <w:sz w:val="18"/>
              </w:rPr>
              <w:t xml:space="preserve">2003 Toyota </w:t>
            </w:r>
            <w:proofErr w:type="spellStart"/>
            <w:r>
              <w:rPr>
                <w:b/>
                <w:sz w:val="18"/>
              </w:rPr>
              <w:t>Verossa</w:t>
            </w:r>
            <w:proofErr w:type="spellEnd"/>
            <w:r>
              <w:rPr>
                <w:b/>
                <w:sz w:val="18"/>
              </w:rPr>
              <w:t xml:space="preserve"> GX110</w:t>
            </w:r>
          </w:p>
        </w:tc>
        <w:tc>
          <w:tcPr>
            <w:tcW w:w="1980" w:type="dxa"/>
            <w:tcMar>
              <w:top w:w="90" w:type="dxa"/>
              <w:left w:w="55" w:type="dxa"/>
              <w:bottom w:w="90" w:type="dxa"/>
              <w:right w:w="55" w:type="dxa"/>
            </w:tcMar>
            <w:vAlign w:val="center"/>
          </w:tcPr>
          <w:p w14:paraId="58E98A8F" w14:textId="66BB9DA8" w:rsidR="0075058A" w:rsidRDefault="00000000">
            <w:pPr>
              <w:jc w:val="center"/>
            </w:pPr>
            <w:r>
              <w:rPr>
                <w:sz w:val="18"/>
              </w:rPr>
              <w:t>1G-FE, 1988</w:t>
            </w:r>
          </w:p>
        </w:tc>
        <w:tc>
          <w:tcPr>
            <w:tcW w:w="1710" w:type="dxa"/>
            <w:tcMar>
              <w:top w:w="90" w:type="dxa"/>
              <w:left w:w="55" w:type="dxa"/>
              <w:bottom w:w="90" w:type="dxa"/>
              <w:right w:w="55" w:type="dxa"/>
            </w:tcMar>
            <w:vAlign w:val="center"/>
          </w:tcPr>
          <w:p w14:paraId="12756A64" w14:textId="77777777" w:rsidR="0075058A" w:rsidRDefault="00000000">
            <w:pPr>
              <w:jc w:val="center"/>
            </w:pPr>
            <w:r>
              <w:rPr>
                <w:sz w:val="18"/>
              </w:rPr>
              <w:t>147,646 KM</w:t>
            </w:r>
          </w:p>
        </w:tc>
        <w:tc>
          <w:tcPr>
            <w:tcW w:w="1468" w:type="dxa"/>
            <w:tcMar>
              <w:top w:w="90" w:type="dxa"/>
              <w:left w:w="55" w:type="dxa"/>
              <w:bottom w:w="90" w:type="dxa"/>
              <w:right w:w="55" w:type="dxa"/>
            </w:tcMar>
            <w:vAlign w:val="center"/>
          </w:tcPr>
          <w:p w14:paraId="3D7F3B05" w14:textId="77777777" w:rsidR="0075058A" w:rsidRDefault="00000000">
            <w:pPr>
              <w:jc w:val="center"/>
            </w:pPr>
            <w:r>
              <w:rPr>
                <w:sz w:val="18"/>
              </w:rPr>
              <w:t>Silver</w:t>
            </w:r>
          </w:p>
        </w:tc>
      </w:tr>
    </w:tbl>
    <w:p w14:paraId="30FE9E2B" w14:textId="77777777" w:rsidR="0075058A" w:rsidRDefault="00000000">
      <w:pPr>
        <w:keepNext/>
        <w:spacing w:before="160" w:after="100"/>
      </w:pPr>
      <w:r>
        <w:rPr>
          <w:b/>
          <w:color w:val="1F4E79"/>
          <w:sz w:val="24"/>
        </w:rPr>
        <w:t>2. HABKA IIBKA IYO QIIMAYNTA DALABYADA</w:t>
      </w:r>
    </w:p>
    <w:p w14:paraId="3306AD91" w14:textId="4ADA54F7" w:rsidR="0075058A" w:rsidRDefault="00000000">
      <w:pPr>
        <w:ind w:left="216" w:hanging="216"/>
      </w:pPr>
      <w:r>
        <w:rPr>
          <w:b/>
        </w:rPr>
        <w:t xml:space="preserve">1. </w:t>
      </w:r>
      <w:r>
        <w:t xml:space="preserve">Labada gaadhi waxaa loo </w:t>
      </w:r>
      <w:proofErr w:type="spellStart"/>
      <w:r>
        <w:t>iibinayaa</w:t>
      </w:r>
      <w:proofErr w:type="spellEnd"/>
      <w:r>
        <w:t xml:space="preserve"> </w:t>
      </w:r>
      <w:proofErr w:type="spellStart"/>
      <w:r>
        <w:t>si</w:t>
      </w:r>
      <w:proofErr w:type="spellEnd"/>
      <w:r>
        <w:t xml:space="preserve"> kala </w:t>
      </w:r>
      <w:proofErr w:type="spellStart"/>
      <w:r>
        <w:t>madax-bannaan</w:t>
      </w:r>
      <w:proofErr w:type="spellEnd"/>
      <w:r>
        <w:t>.</w:t>
      </w:r>
    </w:p>
    <w:p w14:paraId="223D5444" w14:textId="2020D31B" w:rsidR="0075058A" w:rsidRDefault="00000000">
      <w:pPr>
        <w:ind w:left="216" w:hanging="216"/>
      </w:pPr>
      <w:r>
        <w:rPr>
          <w:b/>
        </w:rPr>
        <w:t xml:space="preserve">2. </w:t>
      </w:r>
      <w:r>
        <w:t xml:space="preserve">Gaadhi kasta waxaa </w:t>
      </w:r>
      <w:proofErr w:type="spellStart"/>
      <w:r>
        <w:t>lag</w:t>
      </w:r>
      <w:r w:rsidR="00A13EE7">
        <w:t>a</w:t>
      </w:r>
      <w:proofErr w:type="spellEnd"/>
      <w:r>
        <w:t xml:space="preserve"> iibin doonaa qofka ama </w:t>
      </w:r>
      <w:proofErr w:type="spellStart"/>
      <w:r>
        <w:t>shirkadda</w:t>
      </w:r>
      <w:proofErr w:type="spellEnd"/>
      <w:r>
        <w:t xml:space="preserve"> </w:t>
      </w:r>
      <w:proofErr w:type="spellStart"/>
      <w:r>
        <w:t>soo</w:t>
      </w:r>
      <w:proofErr w:type="spellEnd"/>
      <w:r>
        <w:t xml:space="preserve"> </w:t>
      </w:r>
      <w:proofErr w:type="spellStart"/>
      <w:r>
        <w:t>gudbisa</w:t>
      </w:r>
      <w:proofErr w:type="spellEnd"/>
      <w:r w:rsidR="00A13EE7">
        <w:t xml:space="preserve"> </w:t>
      </w:r>
      <w:proofErr w:type="spellStart"/>
      <w:r w:rsidR="00A13EE7">
        <w:t>dalabka</w:t>
      </w:r>
      <w:proofErr w:type="spellEnd"/>
      <w:r w:rsidR="00A13EE7">
        <w:t xml:space="preserve"> </w:t>
      </w:r>
      <w:proofErr w:type="spellStart"/>
      <w:r w:rsidR="00A13EE7">
        <w:t>buuxiya</w:t>
      </w:r>
      <w:proofErr w:type="spellEnd"/>
      <w:r w:rsidR="00A13EE7">
        <w:t xml:space="preserve"> </w:t>
      </w:r>
      <w:proofErr w:type="spellStart"/>
      <w:r w:rsidR="00A13EE7">
        <w:t>dhaman</w:t>
      </w:r>
      <w:proofErr w:type="spellEnd"/>
      <w:r w:rsidR="00A13EE7">
        <w:t xml:space="preserve"> </w:t>
      </w:r>
      <w:proofErr w:type="spellStart"/>
      <w:r w:rsidR="00A13EE7">
        <w:t>shurudaha</w:t>
      </w:r>
      <w:proofErr w:type="spellEnd"/>
      <w:r w:rsidR="00A13EE7">
        <w:t xml:space="preserve"> tender-ka </w:t>
      </w:r>
      <w:proofErr w:type="spellStart"/>
      <w:r w:rsidR="00A13EE7">
        <w:t>isla</w:t>
      </w:r>
      <w:proofErr w:type="spellEnd"/>
      <w:r w:rsidR="00A13EE7">
        <w:t xml:space="preserve"> </w:t>
      </w:r>
      <w:proofErr w:type="spellStart"/>
      <w:r w:rsidR="00A13EE7">
        <w:t>markaana</w:t>
      </w:r>
      <w:proofErr w:type="spellEnd"/>
      <w:r w:rsidR="00A13EE7">
        <w:t xml:space="preserve"> </w:t>
      </w:r>
      <w:proofErr w:type="spellStart"/>
      <w:r w:rsidR="00A13EE7">
        <w:t>soo</w:t>
      </w:r>
      <w:proofErr w:type="spellEnd"/>
      <w:r w:rsidR="00A13EE7">
        <w:t xml:space="preserve"> </w:t>
      </w:r>
      <w:proofErr w:type="spellStart"/>
      <w:r w:rsidR="00A13EE7">
        <w:t>gudbista</w:t>
      </w:r>
      <w:proofErr w:type="spellEnd"/>
      <w:r>
        <w:t xml:space="preserve"> </w:t>
      </w:r>
      <w:proofErr w:type="spellStart"/>
      <w:r>
        <w:t>qiimaha</w:t>
      </w:r>
      <w:proofErr w:type="spellEnd"/>
      <w:r>
        <w:t xml:space="preserve"> </w:t>
      </w:r>
      <w:proofErr w:type="spellStart"/>
      <w:r>
        <w:t>ugu</w:t>
      </w:r>
      <w:proofErr w:type="spellEnd"/>
      <w:r>
        <w:t xml:space="preserve"> </w:t>
      </w:r>
      <w:proofErr w:type="spellStart"/>
      <w:r>
        <w:t>sarreeya</w:t>
      </w:r>
      <w:proofErr w:type="spellEnd"/>
      <w:r>
        <w:t xml:space="preserve"> ee </w:t>
      </w:r>
      <w:proofErr w:type="spellStart"/>
      <w:r>
        <w:t>gaadhigaas</w:t>
      </w:r>
      <w:proofErr w:type="spellEnd"/>
      <w:r>
        <w:t>.</w:t>
      </w:r>
    </w:p>
    <w:p w14:paraId="25D67E36" w14:textId="4F810B47" w:rsidR="0075058A" w:rsidRDefault="00000000">
      <w:pPr>
        <w:ind w:left="216" w:hanging="216"/>
      </w:pPr>
      <w:r>
        <w:rPr>
          <w:b/>
        </w:rPr>
        <w:t xml:space="preserve">3. </w:t>
      </w:r>
      <w:r>
        <w:t xml:space="preserve">Qofka tartamaya wuxuu dalab ka gudbin karaa hal gaadhi oo </w:t>
      </w:r>
      <w:proofErr w:type="spellStart"/>
      <w:r>
        <w:t>keliya</w:t>
      </w:r>
      <w:proofErr w:type="spellEnd"/>
      <w:r>
        <w:t xml:space="preserve"> ama </w:t>
      </w:r>
      <w:proofErr w:type="spellStart"/>
      <w:r>
        <w:t>labada</w:t>
      </w:r>
      <w:proofErr w:type="spellEnd"/>
      <w:r>
        <w:t xml:space="preserve"> </w:t>
      </w:r>
      <w:proofErr w:type="spellStart"/>
      <w:r>
        <w:t>gaadhi</w:t>
      </w:r>
      <w:r w:rsidR="00A13EE7">
        <w:t>ba</w:t>
      </w:r>
      <w:proofErr w:type="spellEnd"/>
      <w:r>
        <w:t>.</w:t>
      </w:r>
    </w:p>
    <w:p w14:paraId="30B4985D" w14:textId="77777777" w:rsidR="0075058A" w:rsidRDefault="00000000">
      <w:pPr>
        <w:ind w:left="216" w:hanging="216"/>
      </w:pPr>
      <w:r>
        <w:rPr>
          <w:b/>
        </w:rPr>
        <w:t xml:space="preserve">4. </w:t>
      </w:r>
      <w:r>
        <w:t>Qofka dalab ka gudbinaya labada gaadhi waa inuu si cad oo kala gaar ah u qoraa qiimaha uu ka bixinayo gaadhi kasta.</w:t>
      </w:r>
    </w:p>
    <w:p w14:paraId="1B45EAD9" w14:textId="77777777" w:rsidR="0075058A" w:rsidRDefault="00000000">
      <w:pPr>
        <w:ind w:left="216" w:hanging="216"/>
      </w:pPr>
      <w:r>
        <w:rPr>
          <w:b/>
        </w:rPr>
        <w:t xml:space="preserve">5. </w:t>
      </w:r>
      <w:r>
        <w:t>Dalab isku-geyn ah oo aan muujinayn qiimaha gaadhi kasta si gaar ah lama aqbali doono.</w:t>
      </w:r>
    </w:p>
    <w:p w14:paraId="644F501C" w14:textId="77777777" w:rsidR="0075058A" w:rsidRDefault="00000000">
      <w:pPr>
        <w:ind w:left="216" w:hanging="216"/>
      </w:pPr>
      <w:r>
        <w:rPr>
          <w:b/>
        </w:rPr>
        <w:t xml:space="preserve">6. </w:t>
      </w:r>
      <w:r>
        <w:t>Guuleystaha gaadhi kasta waxaa lagu go’aamin doonaa qiimaha ugu sarreeya ee loo soo bandhigo gaadhigaas. Sidaas darteed, labada gaadhi waxaa ku kala guuleysan kara laba qof ama laba shirkadood oo kala duwan.</w:t>
      </w:r>
    </w:p>
    <w:p w14:paraId="51C134BD" w14:textId="77777777" w:rsidR="0075058A" w:rsidRDefault="00000000">
      <w:pPr>
        <w:keepNext/>
        <w:spacing w:before="160" w:after="100"/>
      </w:pPr>
      <w:r>
        <w:rPr>
          <w:b/>
          <w:color w:val="1F4E79"/>
          <w:sz w:val="24"/>
        </w:rPr>
        <w:t>3. SHURUUDAHA TARTANKA</w:t>
      </w:r>
    </w:p>
    <w:p w14:paraId="7C110615" w14:textId="4793ADCA" w:rsidR="0075058A" w:rsidRDefault="00000000">
      <w:pPr>
        <w:ind w:left="216" w:hanging="216"/>
      </w:pPr>
      <w:r>
        <w:rPr>
          <w:b/>
        </w:rPr>
        <w:t xml:space="preserve">1. </w:t>
      </w:r>
      <w:r>
        <w:t xml:space="preserve">Gaadiidka waxaa lagu iibinayaa xaaladda ay </w:t>
      </w:r>
      <w:proofErr w:type="spellStart"/>
      <w:r>
        <w:t>hadda</w:t>
      </w:r>
      <w:proofErr w:type="spellEnd"/>
      <w:r>
        <w:t xml:space="preserve"> ku sugan </w:t>
      </w:r>
      <w:proofErr w:type="spellStart"/>
      <w:r>
        <w:t>yihiin</w:t>
      </w:r>
      <w:proofErr w:type="spellEnd"/>
      <w:r w:rsidR="00AA1580">
        <w:t>.</w:t>
      </w:r>
    </w:p>
    <w:p w14:paraId="34234226" w14:textId="5C174D2C" w:rsidR="0075058A" w:rsidRDefault="00000000">
      <w:pPr>
        <w:ind w:left="216" w:hanging="216"/>
      </w:pPr>
      <w:r>
        <w:rPr>
          <w:b/>
        </w:rPr>
        <w:t xml:space="preserve">2. </w:t>
      </w:r>
      <w:r>
        <w:t xml:space="preserve">Qof </w:t>
      </w:r>
      <w:proofErr w:type="spellStart"/>
      <w:r>
        <w:t>kasta</w:t>
      </w:r>
      <w:proofErr w:type="spellEnd"/>
      <w:r>
        <w:t xml:space="preserve"> oo </w:t>
      </w:r>
      <w:proofErr w:type="spellStart"/>
      <w:r>
        <w:t>danaynaya</w:t>
      </w:r>
      <w:proofErr w:type="spellEnd"/>
      <w:r>
        <w:t xml:space="preserve"> </w:t>
      </w:r>
      <w:proofErr w:type="spellStart"/>
      <w:r w:rsidR="00AA1580">
        <w:t>tartankan</w:t>
      </w:r>
      <w:proofErr w:type="spellEnd"/>
      <w:r w:rsidR="00AA1580">
        <w:t xml:space="preserve"> </w:t>
      </w:r>
      <w:proofErr w:type="spellStart"/>
      <w:r>
        <w:t>waxa</w:t>
      </w:r>
      <w:r w:rsidR="00AA1580">
        <w:t>nu</w:t>
      </w:r>
      <w:proofErr w:type="spellEnd"/>
      <w:r w:rsidR="00AA1580">
        <w:t xml:space="preserve"> kula </w:t>
      </w:r>
      <w:proofErr w:type="spellStart"/>
      <w:r w:rsidR="00AA1580">
        <w:t>talinayna</w:t>
      </w:r>
      <w:proofErr w:type="spellEnd"/>
      <w:r w:rsidR="00AA1580">
        <w:t xml:space="preserve"> </w:t>
      </w:r>
      <w:proofErr w:type="spellStart"/>
      <w:r>
        <w:t>inuu</w:t>
      </w:r>
      <w:proofErr w:type="spellEnd"/>
      <w:r>
        <w:t xml:space="preserve"> </w:t>
      </w:r>
      <w:proofErr w:type="spellStart"/>
      <w:r>
        <w:t>gaadiidka</w:t>
      </w:r>
      <w:proofErr w:type="spellEnd"/>
      <w:r>
        <w:t xml:space="preserve"> </w:t>
      </w:r>
      <w:proofErr w:type="spellStart"/>
      <w:r>
        <w:t>si</w:t>
      </w:r>
      <w:proofErr w:type="spellEnd"/>
      <w:r>
        <w:t xml:space="preserve"> </w:t>
      </w:r>
      <w:proofErr w:type="spellStart"/>
      <w:r>
        <w:t>buuxda</w:t>
      </w:r>
      <w:proofErr w:type="spellEnd"/>
      <w:r>
        <w:t xml:space="preserve"> u soo kormeero ka hor inta aanu gudbin dalabkiisa.</w:t>
      </w:r>
    </w:p>
    <w:p w14:paraId="6679E1C9" w14:textId="0015D980" w:rsidR="0075058A" w:rsidRDefault="00000000" w:rsidP="000F7B8D">
      <w:pPr>
        <w:ind w:left="216" w:hanging="216"/>
      </w:pPr>
      <w:r>
        <w:rPr>
          <w:b/>
        </w:rPr>
        <w:t xml:space="preserve">3. </w:t>
      </w:r>
      <w:r>
        <w:t xml:space="preserve">Soo gudbinta dalabka waxay caddeyn u tahay in tartamuhu kormeeray gaadhiga, fahmay xaaladdiisa, kuna qanacsan yahay inuu ku iibsado xaaladda </w:t>
      </w:r>
      <w:proofErr w:type="spellStart"/>
      <w:r>
        <w:t>uu</w:t>
      </w:r>
      <w:proofErr w:type="spellEnd"/>
      <w:r>
        <w:t xml:space="preserve"> ku sugan </w:t>
      </w:r>
      <w:proofErr w:type="spellStart"/>
      <w:r>
        <w:t>yahay</w:t>
      </w:r>
      <w:proofErr w:type="spellEnd"/>
      <w:r>
        <w:t>.</w:t>
      </w:r>
    </w:p>
    <w:p w14:paraId="6CD7C0CC" w14:textId="343F3478" w:rsidR="0075058A" w:rsidRDefault="000F7B8D">
      <w:pPr>
        <w:ind w:left="216" w:hanging="216"/>
      </w:pPr>
      <w:r>
        <w:rPr>
          <w:b/>
        </w:rPr>
        <w:t>4</w:t>
      </w:r>
      <w:r w:rsidR="00000000">
        <w:rPr>
          <w:b/>
        </w:rPr>
        <w:t xml:space="preserve">. </w:t>
      </w:r>
      <w:r w:rsidR="00000000">
        <w:t xml:space="preserve">Dalab kasta waa inuu si cad u muujiyaa magaca qofka ama shirkadda, lambarka taarikada gaadhiga la dalbanayo, qiimaha lagu dalbanayo, lambarka telefoonka, nuqulka aqoonsiga qofka ama </w:t>
      </w:r>
      <w:r>
        <w:t>license ka</w:t>
      </w:r>
      <w:r w:rsidR="00000000">
        <w:t xml:space="preserve"> shirkadda, saxeexa iyo taariikhda dalabka.</w:t>
      </w:r>
    </w:p>
    <w:p w14:paraId="2C0C37B7" w14:textId="1D3B5CD4" w:rsidR="0075058A" w:rsidRDefault="000F7B8D">
      <w:pPr>
        <w:ind w:left="216" w:hanging="216"/>
      </w:pPr>
      <w:r>
        <w:rPr>
          <w:b/>
        </w:rPr>
        <w:lastRenderedPageBreak/>
        <w:t>5</w:t>
      </w:r>
      <w:r w:rsidR="00000000">
        <w:rPr>
          <w:b/>
        </w:rPr>
        <w:t xml:space="preserve">. </w:t>
      </w:r>
      <w:r w:rsidR="00000000">
        <w:t>Qiimaha dalabka waa in lagu qoraa Doollarka Maraykanka (USD), tiro iyo qoraal ahaan.</w:t>
      </w:r>
    </w:p>
    <w:p w14:paraId="6BC226A5" w14:textId="5DB489FC" w:rsidR="0075058A" w:rsidRDefault="000F7B8D">
      <w:pPr>
        <w:ind w:left="216" w:hanging="216"/>
      </w:pPr>
      <w:r>
        <w:rPr>
          <w:b/>
        </w:rPr>
        <w:t>6</w:t>
      </w:r>
      <w:r w:rsidR="00000000">
        <w:rPr>
          <w:b/>
        </w:rPr>
        <w:t xml:space="preserve">. </w:t>
      </w:r>
      <w:r w:rsidR="00000000">
        <w:t>Qiimaha la soo gudbiyo waa inuu noqdaa mid kama dambays ah, lagumana dari karo wax shuruudo qarsoon ama kharashyo dheeraad ah.</w:t>
      </w:r>
    </w:p>
    <w:p w14:paraId="12516681" w14:textId="17996920" w:rsidR="0075058A" w:rsidRDefault="000F7B8D">
      <w:pPr>
        <w:ind w:left="216" w:hanging="216"/>
      </w:pPr>
      <w:r>
        <w:rPr>
          <w:b/>
        </w:rPr>
        <w:t>7</w:t>
      </w:r>
      <w:r w:rsidR="00000000">
        <w:rPr>
          <w:b/>
        </w:rPr>
        <w:t xml:space="preserve">. </w:t>
      </w:r>
      <w:r w:rsidR="00000000">
        <w:t xml:space="preserve">Dalabka waa in lagu </w:t>
      </w:r>
      <w:proofErr w:type="spellStart"/>
      <w:r w:rsidR="00000000">
        <w:t>soo</w:t>
      </w:r>
      <w:proofErr w:type="spellEnd"/>
      <w:r w:rsidR="00000000">
        <w:t xml:space="preserve"> </w:t>
      </w:r>
      <w:proofErr w:type="spellStart"/>
      <w:r w:rsidR="00000000">
        <w:t>ridaa</w:t>
      </w:r>
      <w:proofErr w:type="spellEnd"/>
      <w:r w:rsidR="00000000">
        <w:t xml:space="preserve"> </w:t>
      </w:r>
      <w:r>
        <w:t>Envelope</w:t>
      </w:r>
      <w:r w:rsidR="00000000">
        <w:t xml:space="preserve"> xidhan</w:t>
      </w:r>
      <w:r>
        <w:t>.</w:t>
      </w:r>
    </w:p>
    <w:p w14:paraId="57D61F54" w14:textId="2A834804" w:rsidR="0075058A" w:rsidRDefault="000F7B8D">
      <w:pPr>
        <w:ind w:left="216" w:hanging="216"/>
      </w:pPr>
      <w:r>
        <w:rPr>
          <w:b/>
        </w:rPr>
        <w:t>8</w:t>
      </w:r>
      <w:r w:rsidR="00000000">
        <w:rPr>
          <w:b/>
        </w:rPr>
        <w:t xml:space="preserve">. </w:t>
      </w:r>
      <w:r w:rsidR="00000000">
        <w:t>Qiimaha dalabka laguma qori karo dusha sare ee baqshadda.</w:t>
      </w:r>
    </w:p>
    <w:p w14:paraId="4C7CC9C2" w14:textId="7FC3C28F" w:rsidR="0075058A" w:rsidRDefault="000F7B8D">
      <w:pPr>
        <w:ind w:left="216" w:hanging="216"/>
      </w:pPr>
      <w:r>
        <w:rPr>
          <w:b/>
        </w:rPr>
        <w:t>9</w:t>
      </w:r>
      <w:r w:rsidR="00000000">
        <w:rPr>
          <w:b/>
        </w:rPr>
        <w:t xml:space="preserve">. </w:t>
      </w:r>
      <w:r w:rsidR="00000000">
        <w:t>Dalabyada la keeno marka uu dhammaado waqtiga xidhitaanka tender-ku lama aqbali doono.</w:t>
      </w:r>
    </w:p>
    <w:p w14:paraId="6A54F50F" w14:textId="2682C12D" w:rsidR="0075058A" w:rsidRDefault="00000000">
      <w:pPr>
        <w:ind w:left="216" w:hanging="216"/>
      </w:pPr>
      <w:r>
        <w:rPr>
          <w:b/>
        </w:rPr>
        <w:t>1</w:t>
      </w:r>
      <w:r w:rsidR="000F7B8D">
        <w:rPr>
          <w:b/>
        </w:rPr>
        <w:t>0</w:t>
      </w:r>
      <w:r>
        <w:rPr>
          <w:b/>
        </w:rPr>
        <w:t xml:space="preserve">. </w:t>
      </w:r>
      <w:r>
        <w:t>Dalabyada aan buuxin shuruudaha tender-ka waxaa loo aqoonsan karaa kuwo aan waafaqsanayn tartanka.</w:t>
      </w:r>
    </w:p>
    <w:p w14:paraId="1D07E453" w14:textId="77777777" w:rsidR="0075058A" w:rsidRDefault="00000000">
      <w:pPr>
        <w:keepNext/>
        <w:spacing w:before="160" w:after="100"/>
      </w:pPr>
      <w:r>
        <w:rPr>
          <w:b/>
          <w:color w:val="1F4E79"/>
          <w:sz w:val="24"/>
        </w:rPr>
        <w:t>4. KORMEERKA GAADIIDKA</w:t>
      </w:r>
    </w:p>
    <w:p w14:paraId="52CEF947" w14:textId="142F6055" w:rsidR="0075058A" w:rsidRDefault="00000000">
      <w:r>
        <w:t xml:space="preserve">Gaadiidka waxaa la kormeeri karaa muddada u </w:t>
      </w:r>
      <w:proofErr w:type="spellStart"/>
      <w:r>
        <w:t>dhaxaysa</w:t>
      </w:r>
      <w:proofErr w:type="spellEnd"/>
      <w:r>
        <w:t xml:space="preserve"> </w:t>
      </w:r>
      <w:r>
        <w:rPr>
          <w:b/>
        </w:rPr>
        <w:t xml:space="preserve">14.07.2026 </w:t>
      </w:r>
      <w:proofErr w:type="spellStart"/>
      <w:r>
        <w:rPr>
          <w:b/>
        </w:rPr>
        <w:t>ilaa</w:t>
      </w:r>
      <w:proofErr w:type="spellEnd"/>
      <w:r>
        <w:rPr>
          <w:b/>
        </w:rPr>
        <w:t xml:space="preserve"> </w:t>
      </w:r>
      <w:r w:rsidR="000F7B8D">
        <w:rPr>
          <w:b/>
        </w:rPr>
        <w:t>20</w:t>
      </w:r>
      <w:r>
        <w:rPr>
          <w:b/>
        </w:rPr>
        <w:t>.07.2026</w:t>
      </w:r>
      <w:r w:rsidR="000F7B8D">
        <w:rPr>
          <w:b/>
        </w:rPr>
        <w:t xml:space="preserve"> </w:t>
      </w:r>
      <w:proofErr w:type="spellStart"/>
      <w:r w:rsidR="000F7B8D" w:rsidRPr="000F7B8D">
        <w:rPr>
          <w:bCs/>
        </w:rPr>
        <w:t>wakhti</w:t>
      </w:r>
      <w:proofErr w:type="spellEnd"/>
      <w:r w:rsidR="000F7B8D" w:rsidRPr="000F7B8D">
        <w:rPr>
          <w:bCs/>
        </w:rPr>
        <w:t xml:space="preserve"> </w:t>
      </w:r>
      <w:proofErr w:type="spellStart"/>
      <w:r w:rsidR="000F7B8D" w:rsidRPr="000F7B8D">
        <w:rPr>
          <w:bCs/>
        </w:rPr>
        <w:t>ahaana</w:t>
      </w:r>
      <w:proofErr w:type="spellEnd"/>
      <w:r w:rsidR="000F7B8D" w:rsidRPr="000F7B8D">
        <w:rPr>
          <w:bCs/>
        </w:rPr>
        <w:t xml:space="preserve"> </w:t>
      </w:r>
      <w:proofErr w:type="spellStart"/>
      <w:r w:rsidR="000F7B8D" w:rsidRPr="000F7B8D">
        <w:rPr>
          <w:bCs/>
        </w:rPr>
        <w:t>noqonaysa</w:t>
      </w:r>
      <w:proofErr w:type="spellEnd"/>
      <w:r w:rsidR="000F7B8D" w:rsidRPr="000F7B8D">
        <w:rPr>
          <w:bCs/>
        </w:rPr>
        <w:t xml:space="preserve"> 7:30 </w:t>
      </w:r>
      <w:proofErr w:type="spellStart"/>
      <w:r w:rsidR="000F7B8D" w:rsidRPr="000F7B8D">
        <w:rPr>
          <w:bCs/>
        </w:rPr>
        <w:t>subaxnimo</w:t>
      </w:r>
      <w:proofErr w:type="spellEnd"/>
      <w:r w:rsidR="000F7B8D" w:rsidRPr="000F7B8D">
        <w:rPr>
          <w:bCs/>
        </w:rPr>
        <w:t xml:space="preserve"> </w:t>
      </w:r>
      <w:proofErr w:type="spellStart"/>
      <w:r w:rsidR="000F7B8D" w:rsidRPr="000F7B8D">
        <w:rPr>
          <w:bCs/>
        </w:rPr>
        <w:t>ila</w:t>
      </w:r>
      <w:proofErr w:type="spellEnd"/>
      <w:r w:rsidR="000F7B8D" w:rsidRPr="000F7B8D">
        <w:rPr>
          <w:bCs/>
        </w:rPr>
        <w:t xml:space="preserve"> 4:00 </w:t>
      </w:r>
      <w:proofErr w:type="spellStart"/>
      <w:r w:rsidR="000F7B8D" w:rsidRPr="000F7B8D">
        <w:rPr>
          <w:bCs/>
        </w:rPr>
        <w:t>galabnimo</w:t>
      </w:r>
      <w:proofErr w:type="spellEnd"/>
      <w:r>
        <w:t xml:space="preserve">, </w:t>
      </w:r>
      <w:proofErr w:type="spellStart"/>
      <w:r>
        <w:t>maalmaha</w:t>
      </w:r>
      <w:proofErr w:type="spellEnd"/>
      <w:r>
        <w:t xml:space="preserve"> </w:t>
      </w:r>
      <w:proofErr w:type="spellStart"/>
      <w:r>
        <w:t>shaqada</w:t>
      </w:r>
      <w:proofErr w:type="spellEnd"/>
      <w:r w:rsidR="000F7B8D">
        <w:t xml:space="preserve">. </w:t>
      </w:r>
    </w:p>
    <w:p w14:paraId="2F468AFF" w14:textId="038D27B6" w:rsidR="000F7B8D" w:rsidRDefault="000F7B8D">
      <w:proofErr w:type="spellStart"/>
      <w:r>
        <w:t>Goobta</w:t>
      </w:r>
      <w:proofErr w:type="spellEnd"/>
      <w:r>
        <w:t xml:space="preserve"> ay 2da </w:t>
      </w:r>
      <w:proofErr w:type="spellStart"/>
      <w:r>
        <w:t>gaadhi</w:t>
      </w:r>
      <w:proofErr w:type="spellEnd"/>
      <w:r>
        <w:t xml:space="preserve"> </w:t>
      </w:r>
      <w:proofErr w:type="spellStart"/>
      <w:r>
        <w:t>yalan</w:t>
      </w:r>
      <w:proofErr w:type="spellEnd"/>
      <w:r>
        <w:t xml:space="preserve"> </w:t>
      </w:r>
      <w:proofErr w:type="spellStart"/>
      <w:r>
        <w:t>waa</w:t>
      </w:r>
      <w:proofErr w:type="spellEnd"/>
      <w:r>
        <w:t xml:space="preserve"> Xarunta NFOC ee ku tala </w:t>
      </w:r>
      <w:proofErr w:type="spellStart"/>
      <w:r>
        <w:t>Xaafada</w:t>
      </w:r>
      <w:proofErr w:type="spellEnd"/>
      <w:r>
        <w:t xml:space="preserve"> Daloodho </w:t>
      </w:r>
      <w:proofErr w:type="spellStart"/>
      <w:r>
        <w:t>gaarahan</w:t>
      </w:r>
      <w:proofErr w:type="spellEnd"/>
      <w:r>
        <w:t xml:space="preserve"> Qaalib.</w:t>
      </w:r>
    </w:p>
    <w:p w14:paraId="000FAEF7" w14:textId="4430AB1B" w:rsidR="000F7B8D" w:rsidRDefault="000F7B8D">
      <w:proofErr w:type="spellStart"/>
      <w:r>
        <w:t>Wixi</w:t>
      </w:r>
      <w:proofErr w:type="spellEnd"/>
      <w:r>
        <w:t xml:space="preserve"> </w:t>
      </w:r>
      <w:proofErr w:type="spellStart"/>
      <w:r>
        <w:t>faahfahin</w:t>
      </w:r>
      <w:proofErr w:type="spellEnd"/>
      <w:r>
        <w:t xml:space="preserve"> ah </w:t>
      </w:r>
      <w:proofErr w:type="spellStart"/>
      <w:r>
        <w:t>waxad</w:t>
      </w:r>
      <w:proofErr w:type="spellEnd"/>
      <w:r>
        <w:t xml:space="preserve"> </w:t>
      </w:r>
      <w:proofErr w:type="spellStart"/>
      <w:r>
        <w:t>kalaso</w:t>
      </w:r>
      <w:proofErr w:type="spellEnd"/>
      <w:r>
        <w:t xml:space="preserve"> </w:t>
      </w:r>
      <w:proofErr w:type="spellStart"/>
      <w:r>
        <w:t>xidhidhi</w:t>
      </w:r>
      <w:proofErr w:type="spellEnd"/>
      <w:r>
        <w:t xml:space="preserve"> </w:t>
      </w:r>
      <w:proofErr w:type="spellStart"/>
      <w:r>
        <w:t>kartan</w:t>
      </w:r>
      <w:proofErr w:type="spellEnd"/>
      <w:r>
        <w:t xml:space="preserve"> </w:t>
      </w:r>
      <w:proofErr w:type="spellStart"/>
      <w:r>
        <w:t>numberka</w:t>
      </w:r>
      <w:proofErr w:type="spellEnd"/>
      <w:r>
        <w:t xml:space="preserve"> </w:t>
      </w:r>
      <w:proofErr w:type="spellStart"/>
      <w:r>
        <w:t>hoos</w:t>
      </w:r>
      <w:proofErr w:type="spellEnd"/>
      <w:r>
        <w:t xml:space="preserve"> ku </w:t>
      </w:r>
      <w:proofErr w:type="spellStart"/>
      <w:r>
        <w:t>xusan</w:t>
      </w:r>
      <w:proofErr w:type="spellEnd"/>
      <w:r>
        <w:t>.</w:t>
      </w:r>
    </w:p>
    <w:p w14:paraId="3A1D05DA" w14:textId="77777777" w:rsidR="000F7B8D" w:rsidRDefault="000F7B8D"/>
    <w:p w14:paraId="59E50D43" w14:textId="7383E158" w:rsidR="000F7B8D" w:rsidRDefault="000F7B8D" w:rsidP="000F7B8D">
      <w:pPr>
        <w:rPr>
          <w:b/>
          <w:color w:val="1F4E79"/>
        </w:rPr>
      </w:pPr>
      <w:r>
        <w:rPr>
          <w:b/>
          <w:color w:val="1F4E79"/>
        </w:rPr>
        <w:t xml:space="preserve">Company Name: </w:t>
      </w:r>
      <w:r w:rsidRPr="000F7B8D">
        <w:rPr>
          <w:b/>
        </w:rPr>
        <w:t>National Fiber Optic Company – NFOC</w:t>
      </w:r>
      <w:r>
        <w:rPr>
          <w:b/>
          <w:color w:val="1F4E79"/>
        </w:rPr>
        <w:br/>
      </w:r>
      <w:r>
        <w:rPr>
          <w:b/>
          <w:color w:val="1F4E79"/>
        </w:rPr>
        <w:t>Address</w:t>
      </w:r>
      <w:r>
        <w:rPr>
          <w:b/>
          <w:color w:val="1F4E79"/>
        </w:rPr>
        <w:t xml:space="preserve">: </w:t>
      </w:r>
      <w:proofErr w:type="spellStart"/>
      <w:r w:rsidRPr="000F7B8D">
        <w:rPr>
          <w:b/>
          <w:bCs/>
        </w:rPr>
        <w:t>Dabaqa</w:t>
      </w:r>
      <w:proofErr w:type="spellEnd"/>
      <w:r w:rsidRPr="000F7B8D">
        <w:rPr>
          <w:b/>
          <w:bCs/>
        </w:rPr>
        <w:t xml:space="preserve"> 2-aad, </w:t>
      </w:r>
      <w:proofErr w:type="spellStart"/>
      <w:r w:rsidRPr="000F7B8D">
        <w:rPr>
          <w:b/>
          <w:bCs/>
        </w:rPr>
        <w:t>Dhismaha</w:t>
      </w:r>
      <w:proofErr w:type="spellEnd"/>
      <w:r w:rsidRPr="000F7B8D">
        <w:rPr>
          <w:b/>
          <w:bCs/>
        </w:rPr>
        <w:t xml:space="preserve"> Somcable</w:t>
      </w:r>
      <w:r w:rsidRPr="000F7B8D">
        <w:rPr>
          <w:b/>
          <w:bCs/>
        </w:rPr>
        <w:t xml:space="preserve">, </w:t>
      </w:r>
      <w:r w:rsidRPr="000F7B8D">
        <w:rPr>
          <w:b/>
          <w:bCs/>
        </w:rPr>
        <w:t xml:space="preserve">Road No. 1, </w:t>
      </w:r>
      <w:proofErr w:type="spellStart"/>
      <w:r w:rsidRPr="000F7B8D">
        <w:rPr>
          <w:b/>
          <w:bCs/>
        </w:rPr>
        <w:t>Degmada</w:t>
      </w:r>
      <w:proofErr w:type="spellEnd"/>
      <w:r w:rsidRPr="000F7B8D">
        <w:rPr>
          <w:b/>
          <w:bCs/>
        </w:rPr>
        <w:t xml:space="preserve"> 26 June</w:t>
      </w:r>
      <w:r w:rsidRPr="000F7B8D">
        <w:rPr>
          <w:b/>
          <w:bCs/>
        </w:rPr>
        <w:t xml:space="preserve">, </w:t>
      </w:r>
      <w:r w:rsidRPr="000F7B8D">
        <w:rPr>
          <w:b/>
          <w:bCs/>
        </w:rPr>
        <w:t>Hargeysa, Somaliland</w:t>
      </w:r>
      <w:r w:rsidRPr="000F7B8D">
        <w:rPr>
          <w:b/>
          <w:bCs/>
        </w:rPr>
        <w:t>.</w:t>
      </w:r>
      <w:r>
        <w:br/>
      </w:r>
      <w:r>
        <w:rPr>
          <w:b/>
          <w:color w:val="1F4E79"/>
        </w:rPr>
        <w:t>Co</w:t>
      </w:r>
      <w:r>
        <w:rPr>
          <w:b/>
          <w:color w:val="1F4E79"/>
        </w:rPr>
        <w:t>ntact Name</w:t>
      </w:r>
      <w:r>
        <w:rPr>
          <w:b/>
          <w:color w:val="1F4E79"/>
        </w:rPr>
        <w:t xml:space="preserve">: </w:t>
      </w:r>
      <w:r w:rsidRPr="000F7B8D">
        <w:rPr>
          <w:b/>
        </w:rPr>
        <w:t>Ahmed Ibrahim</w:t>
      </w:r>
      <w:r>
        <w:br/>
      </w:r>
      <w:r>
        <w:rPr>
          <w:b/>
          <w:color w:val="1F4E79"/>
        </w:rPr>
        <w:t>C</w:t>
      </w:r>
      <w:r>
        <w:rPr>
          <w:b/>
          <w:color w:val="1F4E79"/>
        </w:rPr>
        <w:t xml:space="preserve">ontact Number: </w:t>
      </w:r>
      <w:r w:rsidRPr="000F7B8D">
        <w:rPr>
          <w:b/>
        </w:rPr>
        <w:t>+252634420805</w:t>
      </w:r>
    </w:p>
    <w:p w14:paraId="0188114A" w14:textId="57ABC4F1" w:rsidR="000F7B8D" w:rsidRDefault="000F7B8D">
      <w:r>
        <w:rPr>
          <w:b/>
          <w:color w:val="1F4E79"/>
        </w:rPr>
        <w:t xml:space="preserve">Contact Email: </w:t>
      </w:r>
      <w:hyperlink r:id="rId8" w:history="1">
        <w:r w:rsidRPr="00160B4E">
          <w:rPr>
            <w:rStyle w:val="Hyperlink"/>
            <w:b/>
          </w:rPr>
          <w:t>Ahmed.ibrahim@nfocco.com</w:t>
        </w:r>
      </w:hyperlink>
    </w:p>
    <w:p w14:paraId="120BD5DA" w14:textId="77777777" w:rsidR="000F7B8D" w:rsidRDefault="000F7B8D"/>
    <w:p w14:paraId="693DEA50" w14:textId="77777777" w:rsidR="0075058A" w:rsidRDefault="00000000">
      <w:pPr>
        <w:keepNext/>
        <w:spacing w:before="160" w:after="100"/>
      </w:pPr>
      <w:r>
        <w:rPr>
          <w:b/>
          <w:color w:val="1F4E79"/>
          <w:sz w:val="24"/>
        </w:rPr>
        <w:t>5. GUDBINTA IYO FURITAANKA DALABYADA</w:t>
      </w:r>
    </w:p>
    <w:p w14:paraId="0160BE6F" w14:textId="294B59FC" w:rsidR="000F7B8D" w:rsidRPr="000F7B8D" w:rsidRDefault="00000000">
      <w:pPr>
        <w:rPr>
          <w:bCs/>
        </w:rPr>
      </w:pPr>
      <w:r w:rsidRPr="000F7B8D">
        <w:rPr>
          <w:bCs/>
        </w:rPr>
        <w:t xml:space="preserve">Dalabyada waa in </w:t>
      </w:r>
      <w:proofErr w:type="spellStart"/>
      <w:r w:rsidRPr="000F7B8D">
        <w:rPr>
          <w:bCs/>
        </w:rPr>
        <w:t>lagu</w:t>
      </w:r>
      <w:proofErr w:type="spellEnd"/>
      <w:r w:rsidRPr="000F7B8D">
        <w:rPr>
          <w:bCs/>
        </w:rPr>
        <w:t xml:space="preserve"> </w:t>
      </w:r>
      <w:proofErr w:type="spellStart"/>
      <w:r w:rsidRPr="000F7B8D">
        <w:rPr>
          <w:bCs/>
        </w:rPr>
        <w:t>soo</w:t>
      </w:r>
      <w:proofErr w:type="spellEnd"/>
      <w:r w:rsidRPr="000F7B8D">
        <w:rPr>
          <w:bCs/>
        </w:rPr>
        <w:t xml:space="preserve"> </w:t>
      </w:r>
      <w:proofErr w:type="spellStart"/>
      <w:r w:rsidRPr="000F7B8D">
        <w:rPr>
          <w:bCs/>
        </w:rPr>
        <w:t>gudbiyaa</w:t>
      </w:r>
      <w:proofErr w:type="spellEnd"/>
      <w:r w:rsidRPr="000F7B8D">
        <w:rPr>
          <w:bCs/>
        </w:rPr>
        <w:t>:</w:t>
      </w:r>
      <w:r w:rsidR="000F7B8D" w:rsidRPr="000F7B8D">
        <w:rPr>
          <w:bCs/>
        </w:rPr>
        <w:t xml:space="preserve"> Xarunta NFOC oo ku </w:t>
      </w:r>
      <w:proofErr w:type="spellStart"/>
      <w:r w:rsidR="000F7B8D" w:rsidRPr="000F7B8D">
        <w:rPr>
          <w:bCs/>
        </w:rPr>
        <w:t>taala</w:t>
      </w:r>
      <w:proofErr w:type="spellEnd"/>
      <w:r w:rsidR="000F7B8D" w:rsidRPr="000F7B8D">
        <w:rPr>
          <w:bCs/>
        </w:rPr>
        <w:t xml:space="preserve"> </w:t>
      </w:r>
      <w:proofErr w:type="spellStart"/>
      <w:r w:rsidR="000F7B8D" w:rsidRPr="000F7B8D">
        <w:rPr>
          <w:bCs/>
        </w:rPr>
        <w:t>Dabaqa</w:t>
      </w:r>
      <w:proofErr w:type="spellEnd"/>
      <w:r w:rsidR="000F7B8D" w:rsidRPr="000F7B8D">
        <w:rPr>
          <w:bCs/>
        </w:rPr>
        <w:t xml:space="preserve"> 2-aad, </w:t>
      </w:r>
      <w:proofErr w:type="spellStart"/>
      <w:r w:rsidR="000F7B8D" w:rsidRPr="000F7B8D">
        <w:rPr>
          <w:bCs/>
        </w:rPr>
        <w:t>Dhismaha</w:t>
      </w:r>
      <w:proofErr w:type="spellEnd"/>
      <w:r w:rsidR="000F7B8D" w:rsidRPr="000F7B8D">
        <w:rPr>
          <w:bCs/>
        </w:rPr>
        <w:t xml:space="preserve"> Somcable, Road No. 1, </w:t>
      </w:r>
      <w:proofErr w:type="spellStart"/>
      <w:r w:rsidR="000F7B8D" w:rsidRPr="000F7B8D">
        <w:rPr>
          <w:bCs/>
        </w:rPr>
        <w:t>Degmada</w:t>
      </w:r>
      <w:proofErr w:type="spellEnd"/>
      <w:r w:rsidR="000F7B8D" w:rsidRPr="000F7B8D">
        <w:rPr>
          <w:bCs/>
        </w:rPr>
        <w:t xml:space="preserve"> 26 June, Hargeysa, Somaliland.</w:t>
      </w:r>
      <w:r w:rsidR="000F7B8D" w:rsidRPr="000F7B8D">
        <w:rPr>
          <w:bCs/>
        </w:rPr>
        <w:br/>
      </w:r>
    </w:p>
    <w:p w14:paraId="71A98A5D" w14:textId="77777777" w:rsidR="0075058A" w:rsidRDefault="00000000">
      <w:pPr>
        <w:pStyle w:val="ListBullet"/>
        <w:spacing w:after="40" w:line="252" w:lineRule="auto"/>
        <w:ind w:left="504"/>
      </w:pPr>
      <w:proofErr w:type="spellStart"/>
      <w:r>
        <w:t>Xidhitaanka</w:t>
      </w:r>
      <w:proofErr w:type="spellEnd"/>
      <w:r>
        <w:t xml:space="preserve"> Tender-ka: 20.07.2026, 10:00 Subaxnimo</w:t>
      </w:r>
    </w:p>
    <w:p w14:paraId="102E0900" w14:textId="77777777" w:rsidR="0075058A" w:rsidRDefault="00000000">
      <w:pPr>
        <w:pStyle w:val="ListBullet"/>
        <w:spacing w:after="40" w:line="252" w:lineRule="auto"/>
        <w:ind w:left="504"/>
      </w:pPr>
      <w:r>
        <w:t>Furitaanka Dalabyada: 20.07.2026, 10:30 Subaxnimo</w:t>
      </w:r>
    </w:p>
    <w:p w14:paraId="511BF82D" w14:textId="4BA99407" w:rsidR="0075058A" w:rsidRDefault="00000000">
      <w:r>
        <w:t xml:space="preserve">Dalabyada waxaa la furayaa isla maalinta xidhitaanka, iyadoo ay goob-joog ka </w:t>
      </w:r>
      <w:proofErr w:type="spellStart"/>
      <w:r>
        <w:t>noqon</w:t>
      </w:r>
      <w:proofErr w:type="spellEnd"/>
      <w:r>
        <w:t xml:space="preserve"> </w:t>
      </w:r>
      <w:proofErr w:type="spellStart"/>
      <w:r w:rsidR="00D8079C">
        <w:t>doonan</w:t>
      </w:r>
      <w:proofErr w:type="spellEnd"/>
      <w:r w:rsidR="00D8079C">
        <w:t xml:space="preserve"> </w:t>
      </w:r>
      <w:proofErr w:type="spellStart"/>
      <w:r w:rsidR="00D8079C">
        <w:t>dhaman</w:t>
      </w:r>
      <w:proofErr w:type="spellEnd"/>
      <w:r>
        <w:t xml:space="preserve"> </w:t>
      </w:r>
      <w:proofErr w:type="spellStart"/>
      <w:r>
        <w:t>tartamayaasha</w:t>
      </w:r>
      <w:proofErr w:type="spellEnd"/>
      <w:r>
        <w:t xml:space="preserve"> ama </w:t>
      </w:r>
      <w:proofErr w:type="spellStart"/>
      <w:r>
        <w:t>wakiilladooda</w:t>
      </w:r>
      <w:proofErr w:type="spellEnd"/>
      <w:r>
        <w:t>.</w:t>
      </w:r>
    </w:p>
    <w:p w14:paraId="390CB283" w14:textId="77777777" w:rsidR="0075058A" w:rsidRDefault="00000000">
      <w:pPr>
        <w:keepNext/>
        <w:spacing w:before="160" w:after="100"/>
      </w:pPr>
      <w:r>
        <w:rPr>
          <w:b/>
          <w:color w:val="1F4E79"/>
          <w:sz w:val="24"/>
        </w:rPr>
        <w:t>6. BIXINTA LACAGTA IYO WAREEJINTA GAADHIGA</w:t>
      </w:r>
    </w:p>
    <w:p w14:paraId="37290F1A" w14:textId="77777777" w:rsidR="0075058A" w:rsidRDefault="00000000">
      <w:pPr>
        <w:ind w:left="216" w:hanging="216"/>
      </w:pPr>
      <w:r>
        <w:rPr>
          <w:b/>
        </w:rPr>
        <w:t xml:space="preserve">1. </w:t>
      </w:r>
      <w:r>
        <w:t>Guuleystaha gaadhi kasta waxaa lagu ogeysiin doonaa natiijada tartanka ka dib marka la dhammeeyo furitaanka iyo qiimaynta dalabyada.</w:t>
      </w:r>
    </w:p>
    <w:p w14:paraId="3D35252C" w14:textId="5CAF15E6" w:rsidR="0075058A" w:rsidRDefault="00000000">
      <w:pPr>
        <w:ind w:left="216" w:hanging="216"/>
      </w:pPr>
      <w:r>
        <w:rPr>
          <w:b/>
        </w:rPr>
        <w:t xml:space="preserve">2. </w:t>
      </w:r>
      <w:r>
        <w:t xml:space="preserve">Guuleystuhu waa inuu bixiyo 100% qiimaha uu ku guuleystay </w:t>
      </w:r>
      <w:proofErr w:type="spellStart"/>
      <w:r>
        <w:t>mudd</w:t>
      </w:r>
      <w:r w:rsidR="00D8079C">
        <w:t>o</w:t>
      </w:r>
      <w:proofErr w:type="spellEnd"/>
      <w:r w:rsidR="00D8079C">
        <w:t xml:space="preserve"> 3 </w:t>
      </w:r>
      <w:proofErr w:type="spellStart"/>
      <w:r w:rsidR="00D8079C">
        <w:t>cisho</w:t>
      </w:r>
      <w:proofErr w:type="spellEnd"/>
      <w:r w:rsidR="00D8079C">
        <w:t xml:space="preserve"> </w:t>
      </w:r>
      <w:proofErr w:type="spellStart"/>
      <w:r w:rsidR="00D8079C">
        <w:t>gudahod</w:t>
      </w:r>
      <w:proofErr w:type="spellEnd"/>
      <w:r w:rsidR="00D8079C">
        <w:t xml:space="preserve"> </w:t>
      </w:r>
      <w:proofErr w:type="spellStart"/>
      <w:r w:rsidR="00D8079C">
        <w:t>laga</w:t>
      </w:r>
      <w:proofErr w:type="spellEnd"/>
      <w:r w:rsidR="00D8079C">
        <w:t xml:space="preserve"> </w:t>
      </w:r>
      <w:proofErr w:type="spellStart"/>
      <w:r w:rsidR="00D8079C">
        <w:t>bilabo</w:t>
      </w:r>
      <w:proofErr w:type="spellEnd"/>
      <w:r w:rsidR="00D8079C">
        <w:t xml:space="preserve"> Malinta </w:t>
      </w:r>
      <w:proofErr w:type="spellStart"/>
      <w:r w:rsidR="00D8079C">
        <w:t>shegida</w:t>
      </w:r>
      <w:proofErr w:type="spellEnd"/>
      <w:r w:rsidR="00D8079C">
        <w:t xml:space="preserve"> </w:t>
      </w:r>
      <w:proofErr w:type="spellStart"/>
      <w:r w:rsidR="00D8079C">
        <w:t>gulaystaha</w:t>
      </w:r>
      <w:proofErr w:type="spellEnd"/>
      <w:r w:rsidR="00D8079C">
        <w:t>.</w:t>
      </w:r>
    </w:p>
    <w:p w14:paraId="3ADFE2D3" w14:textId="65CF6526" w:rsidR="0075058A" w:rsidRDefault="00000000">
      <w:pPr>
        <w:ind w:left="216" w:hanging="216"/>
      </w:pPr>
      <w:r>
        <w:rPr>
          <w:b/>
        </w:rPr>
        <w:t xml:space="preserve">3. </w:t>
      </w:r>
      <w:r>
        <w:t xml:space="preserve">Gaadhiga lama wareejin doono ilaa lacagta oo dhan lagu shubo </w:t>
      </w:r>
      <w:r w:rsidR="00D8079C">
        <w:t>Account ka</w:t>
      </w:r>
      <w:r>
        <w:t xml:space="preserve"> rasmiga ah ee NFOC </w:t>
      </w:r>
      <w:proofErr w:type="spellStart"/>
      <w:r w:rsidR="00D8079C">
        <w:t>isla</w:t>
      </w:r>
      <w:proofErr w:type="spellEnd"/>
      <w:r w:rsidR="00D8079C">
        <w:t xml:space="preserve"> </w:t>
      </w:r>
      <w:proofErr w:type="spellStart"/>
      <w:r w:rsidR="00D8079C">
        <w:t>markana</w:t>
      </w:r>
      <w:proofErr w:type="spellEnd"/>
      <w:r w:rsidR="00D8079C">
        <w:t xml:space="preserve"> la </w:t>
      </w:r>
      <w:proofErr w:type="spellStart"/>
      <w:r w:rsidR="00D8079C">
        <w:t>saxexo</w:t>
      </w:r>
      <w:proofErr w:type="spellEnd"/>
      <w:r w:rsidR="00D8079C">
        <w:t xml:space="preserve"> </w:t>
      </w:r>
      <w:proofErr w:type="spellStart"/>
      <w:r w:rsidR="00D8079C">
        <w:t>warqada</w:t>
      </w:r>
      <w:proofErr w:type="spellEnd"/>
      <w:r w:rsidR="00D8079C">
        <w:t xml:space="preserve"> </w:t>
      </w:r>
      <w:proofErr w:type="spellStart"/>
      <w:r w:rsidR="00D8079C">
        <w:t>nootayada</w:t>
      </w:r>
      <w:proofErr w:type="spellEnd"/>
      <w:r>
        <w:t>.</w:t>
      </w:r>
    </w:p>
    <w:p w14:paraId="3A0D8A53" w14:textId="67B6ECB3" w:rsidR="0075058A" w:rsidRDefault="00000000">
      <w:pPr>
        <w:ind w:left="216" w:hanging="216"/>
      </w:pPr>
      <w:r>
        <w:rPr>
          <w:b/>
        </w:rPr>
        <w:t xml:space="preserve">4. </w:t>
      </w:r>
      <w:r>
        <w:t xml:space="preserve">Haddii guuleystuhu ku guuldaraysto inuu lacagta ku bixiyo muddada loo cayimay, NFOC waxay xaq u leedahay inay iibka </w:t>
      </w:r>
      <w:r w:rsidR="00D8079C">
        <w:t xml:space="preserve">ka </w:t>
      </w:r>
      <w:proofErr w:type="spellStart"/>
      <w:r w:rsidR="00D8079C">
        <w:t>noqoto</w:t>
      </w:r>
      <w:proofErr w:type="spellEnd"/>
      <w:r w:rsidR="00D8079C">
        <w:t xml:space="preserve"> </w:t>
      </w:r>
      <w:proofErr w:type="spellStart"/>
      <w:r w:rsidR="00D8079C">
        <w:t>isla</w:t>
      </w:r>
      <w:proofErr w:type="spellEnd"/>
      <w:r w:rsidR="00D8079C">
        <w:t xml:space="preserve"> </w:t>
      </w:r>
      <w:proofErr w:type="spellStart"/>
      <w:r w:rsidR="00D8079C">
        <w:t>markana</w:t>
      </w:r>
      <w:proofErr w:type="spellEnd"/>
      <w:r w:rsidR="00D8079C">
        <w:t xml:space="preserve"> dib u </w:t>
      </w:r>
      <w:proofErr w:type="spellStart"/>
      <w:r w:rsidR="00D8079C">
        <w:t>bilowdo</w:t>
      </w:r>
      <w:proofErr w:type="spellEnd"/>
      <w:r w:rsidR="00D8079C">
        <w:t xml:space="preserve"> </w:t>
      </w:r>
      <w:proofErr w:type="spellStart"/>
      <w:r w:rsidR="00D8079C">
        <w:t>habka</w:t>
      </w:r>
      <w:proofErr w:type="spellEnd"/>
      <w:r w:rsidR="00D8079C">
        <w:t xml:space="preserve"> </w:t>
      </w:r>
      <w:proofErr w:type="spellStart"/>
      <w:r w:rsidR="00D8079C">
        <w:t>iibka</w:t>
      </w:r>
      <w:proofErr w:type="spellEnd"/>
      <w:r w:rsidR="00D8079C">
        <w:t>.</w:t>
      </w:r>
    </w:p>
    <w:p w14:paraId="34806B8B" w14:textId="1B82B0B2" w:rsidR="0075058A" w:rsidRDefault="00000000">
      <w:pPr>
        <w:ind w:left="216" w:hanging="216"/>
      </w:pPr>
      <w:r>
        <w:rPr>
          <w:b/>
        </w:rPr>
        <w:t xml:space="preserve">5. </w:t>
      </w:r>
      <w:proofErr w:type="spellStart"/>
      <w:r w:rsidR="000E47D9" w:rsidRPr="000E47D9">
        <w:rPr>
          <w:bCs/>
        </w:rPr>
        <w:t>K</w:t>
      </w:r>
      <w:r>
        <w:t>harashyada</w:t>
      </w:r>
      <w:proofErr w:type="spellEnd"/>
      <w:r>
        <w:t xml:space="preserve"> la </w:t>
      </w:r>
      <w:proofErr w:type="spellStart"/>
      <w:r>
        <w:t>xidhiidha</w:t>
      </w:r>
      <w:proofErr w:type="spellEnd"/>
      <w:r>
        <w:t xml:space="preserve"> </w:t>
      </w:r>
      <w:proofErr w:type="spellStart"/>
      <w:r>
        <w:t>magac-beddelka</w:t>
      </w:r>
      <w:proofErr w:type="spellEnd"/>
      <w:r w:rsidR="00D8079C">
        <w:t xml:space="preserve"> </w:t>
      </w:r>
      <w:proofErr w:type="spellStart"/>
      <w:r>
        <w:t>gaadhiga</w:t>
      </w:r>
      <w:proofErr w:type="spellEnd"/>
      <w:r>
        <w:t xml:space="preserve"> </w:t>
      </w:r>
      <w:proofErr w:type="spellStart"/>
      <w:r>
        <w:t>waxaa</w:t>
      </w:r>
      <w:proofErr w:type="spellEnd"/>
      <w:r>
        <w:t xml:space="preserve"> </w:t>
      </w:r>
      <w:proofErr w:type="spellStart"/>
      <w:r>
        <w:t>masuul</w:t>
      </w:r>
      <w:proofErr w:type="spellEnd"/>
      <w:r>
        <w:t xml:space="preserve"> ka noqonaya qofka ama shirkadda ku guuleysata gaadhiga.</w:t>
      </w:r>
    </w:p>
    <w:p w14:paraId="3DAA81B9" w14:textId="77777777" w:rsidR="0075058A" w:rsidRDefault="00000000">
      <w:pPr>
        <w:ind w:left="216" w:hanging="216"/>
      </w:pPr>
      <w:r>
        <w:rPr>
          <w:b/>
        </w:rPr>
        <w:t xml:space="preserve">6. </w:t>
      </w:r>
      <w:r>
        <w:t>Marka lacagta la bixiyo, gaadhigana la wareejiyo, iibku wuxuu noqonayaa mid kama dambays ah, mana jiri doonto soo celin ama beddel.</w:t>
      </w:r>
    </w:p>
    <w:p w14:paraId="513F61F5" w14:textId="77777777" w:rsidR="0075058A" w:rsidRDefault="00000000">
      <w:pPr>
        <w:keepNext/>
        <w:spacing w:before="160" w:after="100"/>
      </w:pPr>
      <w:r>
        <w:rPr>
          <w:b/>
          <w:color w:val="1F4E79"/>
          <w:sz w:val="24"/>
        </w:rPr>
        <w:lastRenderedPageBreak/>
        <w:t>7. XUQUUQDA NFOC</w:t>
      </w:r>
    </w:p>
    <w:p w14:paraId="079DE659" w14:textId="77777777" w:rsidR="0075058A" w:rsidRDefault="00000000">
      <w:r>
        <w:t xml:space="preserve">NFOC waxay xaq u leedahay inay diido dalab kasta oo aan buuxin shuruudaha tender-ka, xataa haddii uu yahay qiimaha ugu sarreeya. </w:t>
      </w:r>
      <w:r w:rsidRPr="000E47D9">
        <w:rPr>
          <w:bCs/>
        </w:rPr>
        <w:t>Abaalmarinta gaadhi kasta waxaa la siinayaa tartamaha bixiyay qiimaha ugu sarreeya ee waafaqsan dhammaan shuruudaha tartanka.</w:t>
      </w:r>
    </w:p>
    <w:p w14:paraId="3AA17369" w14:textId="77777777" w:rsidR="000E47D9" w:rsidRDefault="000E47D9">
      <w:pPr>
        <w:keepNext/>
        <w:spacing w:after="40"/>
        <w:jc w:val="center"/>
        <w:rPr>
          <w:b/>
          <w:color w:val="1F4E79"/>
          <w:sz w:val="22"/>
        </w:rPr>
      </w:pPr>
    </w:p>
    <w:p w14:paraId="79CCE5B6" w14:textId="7FC16DE2" w:rsidR="0075058A" w:rsidRDefault="00000000">
      <w:pPr>
        <w:keepNext/>
        <w:spacing w:after="40"/>
        <w:jc w:val="center"/>
      </w:pPr>
      <w:r>
        <w:rPr>
          <w:b/>
          <w:color w:val="1F4E79"/>
          <w:sz w:val="30"/>
        </w:rPr>
        <w:t>FOOMKA SOO GUDBINTA DALABKA GAADIIDKA</w:t>
      </w:r>
    </w:p>
    <w:p w14:paraId="44957320" w14:textId="36972CAC" w:rsidR="0075058A" w:rsidRDefault="00000000">
      <w:pPr>
        <w:keepNext/>
        <w:spacing w:after="160"/>
        <w:jc w:val="center"/>
      </w:pPr>
      <w:proofErr w:type="spellStart"/>
      <w:r>
        <w:rPr>
          <w:b/>
          <w:sz w:val="20"/>
        </w:rPr>
        <w:t>Tixraaca</w:t>
      </w:r>
      <w:proofErr w:type="spellEnd"/>
      <w:r>
        <w:rPr>
          <w:b/>
          <w:sz w:val="20"/>
        </w:rPr>
        <w:t xml:space="preserve"> Tender-ka: NFOC/VEHICLE-SALE/0</w:t>
      </w:r>
      <w:r w:rsidR="000E47D9">
        <w:rPr>
          <w:b/>
          <w:sz w:val="20"/>
        </w:rPr>
        <w:t>1</w:t>
      </w:r>
      <w:r>
        <w:rPr>
          <w:b/>
          <w:sz w:val="20"/>
        </w:rPr>
        <w:t>/2026</w:t>
      </w:r>
    </w:p>
    <w:p w14:paraId="346E5DC7" w14:textId="77777777" w:rsidR="0075058A" w:rsidRDefault="00000000">
      <w:pPr>
        <w:spacing w:after="140" w:line="252" w:lineRule="auto"/>
      </w:pPr>
      <w:r>
        <w:rPr>
          <w:sz w:val="20"/>
        </w:rPr>
        <w:t>Tilmaam: Fadlan si gaar ah ugu qor qiimaha aad ka bixinayso gaadhi kasta. Tartamuhu wuxuu dalab ka gudbin karaa hal gaadhi ama labada gaadhi, waxaana gaadhi kasta lagu iibin doonaa qofka ama shirkadda soo gudbisa qiimaha ugu sarreeya ee waafaqsan shuruudaha tender-ka.</w:t>
      </w:r>
    </w:p>
    <w:tbl>
      <w:tblPr>
        <w:tblW w:w="0" w:type="auto"/>
        <w:jc w:val="center"/>
        <w:tblLayout w:type="fixed"/>
        <w:tblLook w:val="04A0" w:firstRow="1" w:lastRow="0" w:firstColumn="1" w:lastColumn="0" w:noHBand="0" w:noVBand="1"/>
      </w:tblPr>
      <w:tblGrid>
        <w:gridCol w:w="604"/>
        <w:gridCol w:w="1807"/>
        <w:gridCol w:w="2772"/>
        <w:gridCol w:w="1900"/>
        <w:gridCol w:w="2707"/>
      </w:tblGrid>
      <w:tr w:rsidR="0075058A" w14:paraId="74AC3197" w14:textId="77777777" w:rsidTr="000E47D9">
        <w:trPr>
          <w:trHeight w:val="560"/>
          <w:tblHeader/>
          <w:jc w:val="center"/>
        </w:trPr>
        <w:tc>
          <w:tcPr>
            <w:tcW w:w="604" w:type="dxa"/>
            <w:tcBorders>
              <w:top w:val="single" w:sz="6" w:space="0" w:color="7F8C8D"/>
              <w:left w:val="single" w:sz="6" w:space="0" w:color="7F8C8D"/>
              <w:bottom w:val="single" w:sz="6" w:space="0" w:color="7F8C8D"/>
              <w:right w:val="single" w:sz="6" w:space="0" w:color="7F8C8D"/>
            </w:tcBorders>
            <w:shd w:val="clear" w:color="auto" w:fill="1F4E79"/>
            <w:tcMar>
              <w:top w:w="90" w:type="dxa"/>
              <w:left w:w="90" w:type="dxa"/>
              <w:bottom w:w="90" w:type="dxa"/>
              <w:right w:w="90" w:type="dxa"/>
            </w:tcMar>
            <w:vAlign w:val="center"/>
          </w:tcPr>
          <w:p w14:paraId="09107C41" w14:textId="77777777" w:rsidR="0075058A" w:rsidRDefault="00000000">
            <w:pPr>
              <w:spacing w:after="0" w:line="240" w:lineRule="auto"/>
              <w:jc w:val="center"/>
            </w:pPr>
            <w:r>
              <w:rPr>
                <w:b/>
                <w:color w:val="FFFFFF"/>
                <w:sz w:val="18"/>
              </w:rPr>
              <w:t>Lr.</w:t>
            </w:r>
          </w:p>
        </w:tc>
        <w:tc>
          <w:tcPr>
            <w:tcW w:w="1807" w:type="dxa"/>
            <w:tcBorders>
              <w:top w:val="single" w:sz="6" w:space="0" w:color="7F8C8D"/>
              <w:left w:val="single" w:sz="6" w:space="0" w:color="7F8C8D"/>
              <w:bottom w:val="single" w:sz="6" w:space="0" w:color="7F8C8D"/>
              <w:right w:val="single" w:sz="6" w:space="0" w:color="7F8C8D"/>
            </w:tcBorders>
            <w:shd w:val="clear" w:color="auto" w:fill="1F4E79"/>
            <w:tcMar>
              <w:top w:w="90" w:type="dxa"/>
              <w:left w:w="90" w:type="dxa"/>
              <w:bottom w:w="90" w:type="dxa"/>
              <w:right w:w="90" w:type="dxa"/>
            </w:tcMar>
            <w:vAlign w:val="center"/>
          </w:tcPr>
          <w:p w14:paraId="587B7EBC" w14:textId="77777777" w:rsidR="0075058A" w:rsidRDefault="00000000">
            <w:pPr>
              <w:spacing w:after="0" w:line="240" w:lineRule="auto"/>
              <w:jc w:val="center"/>
            </w:pPr>
            <w:r>
              <w:rPr>
                <w:b/>
                <w:color w:val="FFFFFF"/>
                <w:sz w:val="18"/>
              </w:rPr>
              <w:t>Taarikada</w:t>
            </w:r>
          </w:p>
        </w:tc>
        <w:tc>
          <w:tcPr>
            <w:tcW w:w="2772" w:type="dxa"/>
            <w:tcBorders>
              <w:top w:val="single" w:sz="6" w:space="0" w:color="7F8C8D"/>
              <w:left w:val="single" w:sz="6" w:space="0" w:color="7F8C8D"/>
              <w:bottom w:val="single" w:sz="6" w:space="0" w:color="7F8C8D"/>
              <w:right w:val="single" w:sz="6" w:space="0" w:color="7F8C8D"/>
            </w:tcBorders>
            <w:shd w:val="clear" w:color="auto" w:fill="1F4E79"/>
            <w:tcMar>
              <w:top w:w="90" w:type="dxa"/>
              <w:left w:w="90" w:type="dxa"/>
              <w:bottom w:w="90" w:type="dxa"/>
              <w:right w:w="90" w:type="dxa"/>
            </w:tcMar>
            <w:vAlign w:val="center"/>
          </w:tcPr>
          <w:p w14:paraId="14B9EA2F" w14:textId="77777777" w:rsidR="0075058A" w:rsidRDefault="00000000">
            <w:pPr>
              <w:spacing w:after="0" w:line="240" w:lineRule="auto"/>
              <w:jc w:val="center"/>
            </w:pPr>
            <w:r>
              <w:rPr>
                <w:b/>
                <w:color w:val="FFFFFF"/>
                <w:sz w:val="18"/>
              </w:rPr>
              <w:t>Nooca Gaadhiga</w:t>
            </w:r>
          </w:p>
        </w:tc>
        <w:tc>
          <w:tcPr>
            <w:tcW w:w="1900" w:type="dxa"/>
            <w:tcBorders>
              <w:top w:val="single" w:sz="6" w:space="0" w:color="7F8C8D"/>
              <w:left w:val="single" w:sz="6" w:space="0" w:color="7F8C8D"/>
              <w:bottom w:val="single" w:sz="6" w:space="0" w:color="7F8C8D"/>
              <w:right w:val="single" w:sz="6" w:space="0" w:color="7F8C8D"/>
            </w:tcBorders>
            <w:shd w:val="clear" w:color="auto" w:fill="1F4E79"/>
            <w:tcMar>
              <w:top w:w="90" w:type="dxa"/>
              <w:left w:w="90" w:type="dxa"/>
              <w:bottom w:w="90" w:type="dxa"/>
              <w:right w:w="90" w:type="dxa"/>
            </w:tcMar>
            <w:vAlign w:val="center"/>
          </w:tcPr>
          <w:p w14:paraId="3B59D887" w14:textId="77777777" w:rsidR="0075058A" w:rsidRDefault="00000000">
            <w:pPr>
              <w:spacing w:after="0" w:line="240" w:lineRule="auto"/>
              <w:jc w:val="center"/>
            </w:pPr>
            <w:r>
              <w:rPr>
                <w:b/>
                <w:color w:val="FFFFFF"/>
                <w:sz w:val="18"/>
              </w:rPr>
              <w:t>Qiimaha Dalabka (USD)</w:t>
            </w:r>
            <w:r>
              <w:rPr>
                <w:b/>
                <w:color w:val="FFFFFF"/>
                <w:sz w:val="18"/>
              </w:rPr>
              <w:br/>
              <w:t>Tiro ahaan</w:t>
            </w:r>
          </w:p>
        </w:tc>
        <w:tc>
          <w:tcPr>
            <w:tcW w:w="2707" w:type="dxa"/>
            <w:tcBorders>
              <w:top w:val="single" w:sz="6" w:space="0" w:color="7F8C8D"/>
              <w:left w:val="single" w:sz="6" w:space="0" w:color="7F8C8D"/>
              <w:bottom w:val="single" w:sz="6" w:space="0" w:color="7F8C8D"/>
              <w:right w:val="single" w:sz="6" w:space="0" w:color="7F8C8D"/>
            </w:tcBorders>
            <w:shd w:val="clear" w:color="auto" w:fill="1F4E79"/>
            <w:tcMar>
              <w:top w:w="90" w:type="dxa"/>
              <w:left w:w="90" w:type="dxa"/>
              <w:bottom w:w="90" w:type="dxa"/>
              <w:right w:w="90" w:type="dxa"/>
            </w:tcMar>
            <w:vAlign w:val="center"/>
          </w:tcPr>
          <w:p w14:paraId="00D48984" w14:textId="77777777" w:rsidR="0075058A" w:rsidRDefault="00000000">
            <w:pPr>
              <w:spacing w:after="0" w:line="240" w:lineRule="auto"/>
              <w:jc w:val="center"/>
            </w:pPr>
            <w:r>
              <w:rPr>
                <w:b/>
                <w:color w:val="FFFFFF"/>
                <w:sz w:val="18"/>
              </w:rPr>
              <w:t>Qiimaha Dalabka (USD)</w:t>
            </w:r>
            <w:r>
              <w:rPr>
                <w:b/>
                <w:color w:val="FFFFFF"/>
                <w:sz w:val="18"/>
              </w:rPr>
              <w:br/>
              <w:t>Qoraal ahaan</w:t>
            </w:r>
          </w:p>
        </w:tc>
      </w:tr>
      <w:tr w:rsidR="0075058A" w14:paraId="70D9A361" w14:textId="77777777" w:rsidTr="000E47D9">
        <w:trPr>
          <w:trHeight w:val="720"/>
          <w:jc w:val="center"/>
        </w:trPr>
        <w:tc>
          <w:tcPr>
            <w:tcW w:w="604"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0CF7673E" w14:textId="77777777" w:rsidR="0075058A" w:rsidRDefault="00000000">
            <w:pPr>
              <w:spacing w:after="0" w:line="240" w:lineRule="auto"/>
              <w:jc w:val="center"/>
            </w:pPr>
            <w:r>
              <w:rPr>
                <w:b/>
                <w:sz w:val="19"/>
              </w:rPr>
              <w:t>1</w:t>
            </w:r>
          </w:p>
        </w:tc>
        <w:tc>
          <w:tcPr>
            <w:tcW w:w="1807"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0A407E6F" w14:textId="75AAF353" w:rsidR="0075058A" w:rsidRDefault="00504B94" w:rsidP="000E47D9">
            <w:pPr>
              <w:spacing w:after="0" w:line="240" w:lineRule="auto"/>
            </w:pPr>
            <w:r>
              <w:rPr>
                <w:b/>
                <w:sz w:val="19"/>
              </w:rPr>
              <w:t>64508</w:t>
            </w:r>
          </w:p>
        </w:tc>
        <w:tc>
          <w:tcPr>
            <w:tcW w:w="2772"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673F11AF" w14:textId="3A45B016" w:rsidR="0075058A" w:rsidRDefault="00000000">
            <w:pPr>
              <w:spacing w:after="0" w:line="240" w:lineRule="auto"/>
            </w:pPr>
            <w:r>
              <w:rPr>
                <w:sz w:val="19"/>
              </w:rPr>
              <w:t>1998 Toyota Mark II GX100</w:t>
            </w:r>
            <w:r w:rsidR="00504B94">
              <w:rPr>
                <w:b/>
                <w:sz w:val="19"/>
              </w:rPr>
              <w:t xml:space="preserve"> </w:t>
            </w:r>
            <w:proofErr w:type="spellStart"/>
            <w:r w:rsidR="00504B94">
              <w:rPr>
                <w:b/>
                <w:sz w:val="19"/>
              </w:rPr>
              <w:t>Indho</w:t>
            </w:r>
            <w:proofErr w:type="spellEnd"/>
            <w:r w:rsidR="00504B94">
              <w:rPr>
                <w:b/>
                <w:sz w:val="19"/>
              </w:rPr>
              <w:t xml:space="preserve"> Cade</w:t>
            </w:r>
          </w:p>
        </w:tc>
        <w:tc>
          <w:tcPr>
            <w:tcW w:w="1900"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79964A9A" w14:textId="77777777" w:rsidR="0075058A" w:rsidRDefault="0075058A">
            <w:pPr>
              <w:spacing w:after="0" w:line="240" w:lineRule="auto"/>
              <w:jc w:val="center"/>
            </w:pPr>
          </w:p>
        </w:tc>
        <w:tc>
          <w:tcPr>
            <w:tcW w:w="2707"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15B8E298" w14:textId="77777777" w:rsidR="0075058A" w:rsidRDefault="0075058A">
            <w:pPr>
              <w:spacing w:after="0" w:line="240" w:lineRule="auto"/>
            </w:pPr>
          </w:p>
        </w:tc>
      </w:tr>
      <w:tr w:rsidR="0075058A" w14:paraId="3811AE4B" w14:textId="77777777" w:rsidTr="000E47D9">
        <w:trPr>
          <w:trHeight w:val="720"/>
          <w:jc w:val="center"/>
        </w:trPr>
        <w:tc>
          <w:tcPr>
            <w:tcW w:w="604"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685DA8FC" w14:textId="77777777" w:rsidR="0075058A" w:rsidRDefault="00000000">
            <w:pPr>
              <w:spacing w:after="0" w:line="240" w:lineRule="auto"/>
              <w:jc w:val="center"/>
            </w:pPr>
            <w:r>
              <w:rPr>
                <w:b/>
                <w:sz w:val="19"/>
              </w:rPr>
              <w:t>2</w:t>
            </w:r>
          </w:p>
        </w:tc>
        <w:tc>
          <w:tcPr>
            <w:tcW w:w="1807"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6C28C959" w14:textId="716C587D" w:rsidR="0075058A" w:rsidRDefault="00504B94">
            <w:pPr>
              <w:spacing w:after="0" w:line="240" w:lineRule="auto"/>
              <w:jc w:val="center"/>
            </w:pPr>
            <w:r>
              <w:rPr>
                <w:b/>
                <w:sz w:val="19"/>
              </w:rPr>
              <w:t>78171</w:t>
            </w:r>
          </w:p>
        </w:tc>
        <w:tc>
          <w:tcPr>
            <w:tcW w:w="2772"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73C15A8F" w14:textId="35D296F7" w:rsidR="0075058A" w:rsidRDefault="00000000">
            <w:pPr>
              <w:spacing w:after="0" w:line="240" w:lineRule="auto"/>
            </w:pPr>
            <w:r>
              <w:rPr>
                <w:sz w:val="19"/>
              </w:rPr>
              <w:t xml:space="preserve">2003 Toyota </w:t>
            </w:r>
            <w:proofErr w:type="spellStart"/>
            <w:r>
              <w:rPr>
                <w:sz w:val="19"/>
              </w:rPr>
              <w:t>Verossa</w:t>
            </w:r>
            <w:proofErr w:type="spellEnd"/>
            <w:r>
              <w:rPr>
                <w:sz w:val="19"/>
              </w:rPr>
              <w:t xml:space="preserve"> GX110</w:t>
            </w:r>
          </w:p>
        </w:tc>
        <w:tc>
          <w:tcPr>
            <w:tcW w:w="1900"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5BBC0A45" w14:textId="77777777" w:rsidR="0075058A" w:rsidRDefault="0075058A">
            <w:pPr>
              <w:spacing w:after="0" w:line="240" w:lineRule="auto"/>
              <w:jc w:val="center"/>
            </w:pPr>
          </w:p>
        </w:tc>
        <w:tc>
          <w:tcPr>
            <w:tcW w:w="2707"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57E2EFAD" w14:textId="77777777" w:rsidR="0075058A" w:rsidRDefault="0075058A">
            <w:pPr>
              <w:spacing w:after="0" w:line="240" w:lineRule="auto"/>
            </w:pPr>
          </w:p>
        </w:tc>
      </w:tr>
    </w:tbl>
    <w:p w14:paraId="1958430C" w14:textId="77777777" w:rsidR="0075058A" w:rsidRDefault="0075058A">
      <w:pPr>
        <w:spacing w:after="40"/>
      </w:pPr>
    </w:p>
    <w:p w14:paraId="6A10E7FE" w14:textId="77777777" w:rsidR="0075058A" w:rsidRDefault="00000000">
      <w:pPr>
        <w:keepNext/>
        <w:spacing w:before="60" w:after="100"/>
      </w:pPr>
      <w:r>
        <w:rPr>
          <w:b/>
          <w:color w:val="1F4E79"/>
          <w:sz w:val="22"/>
        </w:rPr>
        <w:t>MACLUUMAADKA QOFKA AMA SHIRKADDA SOO GUDBINAYSA DALABKA</w:t>
      </w:r>
    </w:p>
    <w:tbl>
      <w:tblPr>
        <w:tblW w:w="0" w:type="auto"/>
        <w:jc w:val="center"/>
        <w:tblLayout w:type="fixed"/>
        <w:tblLook w:val="04A0" w:firstRow="1" w:lastRow="0" w:firstColumn="1" w:lastColumn="0" w:noHBand="0" w:noVBand="1"/>
      </w:tblPr>
      <w:tblGrid>
        <w:gridCol w:w="2088"/>
        <w:gridCol w:w="7722"/>
      </w:tblGrid>
      <w:tr w:rsidR="0075058A" w14:paraId="1DFE5C37" w14:textId="77777777" w:rsidTr="00504B94">
        <w:trPr>
          <w:trHeight w:val="500"/>
          <w:jc w:val="center"/>
        </w:trPr>
        <w:tc>
          <w:tcPr>
            <w:tcW w:w="2088" w:type="dxa"/>
            <w:tcBorders>
              <w:top w:val="single" w:sz="6" w:space="0" w:color="7F8C8D"/>
              <w:left w:val="single" w:sz="6" w:space="0" w:color="7F8C8D"/>
              <w:bottom w:val="single" w:sz="6" w:space="0" w:color="7F8C8D"/>
              <w:right w:val="single" w:sz="6" w:space="0" w:color="7F8C8D"/>
            </w:tcBorders>
            <w:shd w:val="clear" w:color="auto" w:fill="D9EAF7"/>
            <w:tcMar>
              <w:top w:w="90" w:type="dxa"/>
              <w:left w:w="90" w:type="dxa"/>
              <w:bottom w:w="90" w:type="dxa"/>
              <w:right w:w="90" w:type="dxa"/>
            </w:tcMar>
            <w:vAlign w:val="center"/>
          </w:tcPr>
          <w:p w14:paraId="25A0E3CD" w14:textId="77777777" w:rsidR="0075058A" w:rsidRDefault="00000000">
            <w:pPr>
              <w:spacing w:after="0" w:line="240" w:lineRule="auto"/>
            </w:pPr>
            <w:proofErr w:type="spellStart"/>
            <w:r>
              <w:rPr>
                <w:b/>
                <w:sz w:val="19"/>
              </w:rPr>
              <w:t>Magaca</w:t>
            </w:r>
            <w:proofErr w:type="spellEnd"/>
            <w:r>
              <w:rPr>
                <w:b/>
                <w:sz w:val="19"/>
              </w:rPr>
              <w:t xml:space="preserve"> Qofka/</w:t>
            </w:r>
            <w:proofErr w:type="spellStart"/>
            <w:r>
              <w:rPr>
                <w:b/>
                <w:sz w:val="19"/>
              </w:rPr>
              <w:t>Shirkadda</w:t>
            </w:r>
            <w:proofErr w:type="spellEnd"/>
          </w:p>
        </w:tc>
        <w:tc>
          <w:tcPr>
            <w:tcW w:w="7722"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284FF1DC" w14:textId="77777777" w:rsidR="0075058A" w:rsidRDefault="0075058A">
            <w:pPr>
              <w:spacing w:after="0" w:line="240" w:lineRule="auto"/>
            </w:pPr>
          </w:p>
        </w:tc>
      </w:tr>
      <w:tr w:rsidR="00504B94" w14:paraId="40B9B023" w14:textId="77777777" w:rsidTr="00504B94">
        <w:trPr>
          <w:trHeight w:val="500"/>
          <w:jc w:val="center"/>
        </w:trPr>
        <w:tc>
          <w:tcPr>
            <w:tcW w:w="2088" w:type="dxa"/>
            <w:tcBorders>
              <w:top w:val="single" w:sz="6" w:space="0" w:color="7F8C8D"/>
              <w:left w:val="single" w:sz="6" w:space="0" w:color="7F8C8D"/>
              <w:bottom w:val="single" w:sz="6" w:space="0" w:color="7F8C8D"/>
              <w:right w:val="single" w:sz="6" w:space="0" w:color="7F8C8D"/>
            </w:tcBorders>
            <w:shd w:val="clear" w:color="auto" w:fill="D9EAF7"/>
            <w:tcMar>
              <w:top w:w="90" w:type="dxa"/>
              <w:left w:w="90" w:type="dxa"/>
              <w:bottom w:w="90" w:type="dxa"/>
              <w:right w:w="90" w:type="dxa"/>
            </w:tcMar>
            <w:vAlign w:val="center"/>
          </w:tcPr>
          <w:p w14:paraId="0D3913E9" w14:textId="77777777" w:rsidR="00504B94" w:rsidRDefault="00504B94">
            <w:pPr>
              <w:spacing w:after="0" w:line="240" w:lineRule="auto"/>
            </w:pPr>
            <w:proofErr w:type="spellStart"/>
            <w:r>
              <w:rPr>
                <w:b/>
                <w:sz w:val="19"/>
              </w:rPr>
              <w:t>Lambarka</w:t>
            </w:r>
            <w:proofErr w:type="spellEnd"/>
            <w:r>
              <w:rPr>
                <w:b/>
                <w:sz w:val="19"/>
              </w:rPr>
              <w:t xml:space="preserve"> </w:t>
            </w:r>
            <w:proofErr w:type="spellStart"/>
            <w:r>
              <w:rPr>
                <w:b/>
                <w:sz w:val="19"/>
              </w:rPr>
              <w:t>Telefoonka</w:t>
            </w:r>
            <w:proofErr w:type="spellEnd"/>
          </w:p>
        </w:tc>
        <w:tc>
          <w:tcPr>
            <w:tcW w:w="7722"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61BD92E8" w14:textId="77777777" w:rsidR="00504B94" w:rsidRDefault="00504B94">
            <w:pPr>
              <w:spacing w:after="0" w:line="240" w:lineRule="auto"/>
            </w:pPr>
          </w:p>
        </w:tc>
      </w:tr>
      <w:tr w:rsidR="00504B94" w14:paraId="078354B2" w14:textId="77777777" w:rsidTr="00504B94">
        <w:trPr>
          <w:trHeight w:val="500"/>
          <w:jc w:val="center"/>
        </w:trPr>
        <w:tc>
          <w:tcPr>
            <w:tcW w:w="2088" w:type="dxa"/>
            <w:tcBorders>
              <w:top w:val="single" w:sz="6" w:space="0" w:color="7F8C8D"/>
              <w:left w:val="single" w:sz="6" w:space="0" w:color="7F8C8D"/>
              <w:bottom w:val="single" w:sz="6" w:space="0" w:color="7F8C8D"/>
              <w:right w:val="single" w:sz="6" w:space="0" w:color="7F8C8D"/>
            </w:tcBorders>
            <w:shd w:val="clear" w:color="auto" w:fill="D9EAF7"/>
            <w:tcMar>
              <w:top w:w="90" w:type="dxa"/>
              <w:left w:w="90" w:type="dxa"/>
              <w:bottom w:w="90" w:type="dxa"/>
              <w:right w:w="90" w:type="dxa"/>
            </w:tcMar>
            <w:vAlign w:val="center"/>
          </w:tcPr>
          <w:p w14:paraId="0B9841E8" w14:textId="77777777" w:rsidR="00504B94" w:rsidRDefault="00504B94">
            <w:pPr>
              <w:spacing w:after="0" w:line="240" w:lineRule="auto"/>
            </w:pPr>
            <w:proofErr w:type="spellStart"/>
            <w:r>
              <w:rPr>
                <w:b/>
                <w:sz w:val="19"/>
              </w:rPr>
              <w:t>Taariikhda</w:t>
            </w:r>
            <w:proofErr w:type="spellEnd"/>
          </w:p>
        </w:tc>
        <w:tc>
          <w:tcPr>
            <w:tcW w:w="7722"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6B250D7D" w14:textId="77777777" w:rsidR="00504B94" w:rsidRDefault="00504B94">
            <w:pPr>
              <w:spacing w:after="0" w:line="240" w:lineRule="auto"/>
            </w:pPr>
          </w:p>
        </w:tc>
      </w:tr>
      <w:tr w:rsidR="00504B94" w14:paraId="07DDB795" w14:textId="77777777" w:rsidTr="00504B94">
        <w:trPr>
          <w:trHeight w:val="850"/>
          <w:jc w:val="center"/>
        </w:trPr>
        <w:tc>
          <w:tcPr>
            <w:tcW w:w="2088" w:type="dxa"/>
            <w:tcBorders>
              <w:top w:val="single" w:sz="6" w:space="0" w:color="7F8C8D"/>
              <w:left w:val="single" w:sz="6" w:space="0" w:color="7F8C8D"/>
              <w:bottom w:val="single" w:sz="6" w:space="0" w:color="7F8C8D"/>
              <w:right w:val="single" w:sz="6" w:space="0" w:color="7F8C8D"/>
            </w:tcBorders>
            <w:shd w:val="clear" w:color="auto" w:fill="FFF2CC"/>
            <w:tcMar>
              <w:top w:w="90" w:type="dxa"/>
              <w:left w:w="90" w:type="dxa"/>
              <w:bottom w:w="90" w:type="dxa"/>
              <w:right w:w="90" w:type="dxa"/>
            </w:tcMar>
            <w:vAlign w:val="center"/>
          </w:tcPr>
          <w:p w14:paraId="5454F3E0" w14:textId="77777777" w:rsidR="00504B94" w:rsidRDefault="00504B94">
            <w:pPr>
              <w:spacing w:after="0" w:line="240" w:lineRule="auto"/>
            </w:pPr>
            <w:proofErr w:type="spellStart"/>
            <w:r>
              <w:rPr>
                <w:b/>
                <w:sz w:val="19"/>
              </w:rPr>
              <w:t>Saxeexa</w:t>
            </w:r>
            <w:proofErr w:type="spellEnd"/>
            <w:r>
              <w:rPr>
                <w:b/>
                <w:sz w:val="19"/>
              </w:rPr>
              <w:t xml:space="preserve"> Qofka Soo </w:t>
            </w:r>
            <w:proofErr w:type="spellStart"/>
            <w:r>
              <w:rPr>
                <w:b/>
                <w:sz w:val="19"/>
              </w:rPr>
              <w:t>Gudbinaya</w:t>
            </w:r>
            <w:proofErr w:type="spellEnd"/>
          </w:p>
        </w:tc>
        <w:tc>
          <w:tcPr>
            <w:tcW w:w="7722" w:type="dxa"/>
            <w:tcBorders>
              <w:top w:val="single" w:sz="6" w:space="0" w:color="7F8C8D"/>
              <w:left w:val="single" w:sz="6" w:space="0" w:color="7F8C8D"/>
              <w:bottom w:val="single" w:sz="6" w:space="0" w:color="7F8C8D"/>
              <w:right w:val="single" w:sz="6" w:space="0" w:color="7F8C8D"/>
            </w:tcBorders>
            <w:tcMar>
              <w:top w:w="90" w:type="dxa"/>
              <w:left w:w="90" w:type="dxa"/>
              <w:bottom w:w="90" w:type="dxa"/>
              <w:right w:w="90" w:type="dxa"/>
            </w:tcMar>
            <w:vAlign w:val="center"/>
          </w:tcPr>
          <w:p w14:paraId="5A1CAF97" w14:textId="77777777" w:rsidR="00504B94" w:rsidRDefault="00504B94">
            <w:pPr>
              <w:spacing w:after="0" w:line="240" w:lineRule="auto"/>
            </w:pPr>
          </w:p>
        </w:tc>
      </w:tr>
    </w:tbl>
    <w:p w14:paraId="5FD87CAF" w14:textId="77777777" w:rsidR="0075058A" w:rsidRDefault="00000000">
      <w:pPr>
        <w:keepNext/>
        <w:spacing w:before="160" w:after="60"/>
      </w:pPr>
      <w:r>
        <w:rPr>
          <w:b/>
          <w:color w:val="1F4E79"/>
        </w:rPr>
        <w:t>CADDEYNTA TARTAMAHA</w:t>
      </w:r>
    </w:p>
    <w:p w14:paraId="0F343033" w14:textId="31C98B81" w:rsidR="0075058A" w:rsidRDefault="00000000">
      <w:pPr>
        <w:spacing w:after="100" w:line="252" w:lineRule="auto"/>
      </w:pPr>
      <w:r>
        <w:rPr>
          <w:sz w:val="19"/>
        </w:rPr>
        <w:t xml:space="preserve">Waxaan caddeynayaa in aan akhriyey oo aan fahmay dhammaan shuruudaha tender-kan, aan fursad u helay kormeerka gaadhiga/gaadiidka aan dalabka ka gudbinayo, isla markaana qiimaha kor ku qoran uu yahay dalabkayga kama dambaysta ah. Waxaan sidoo kale aqbalayaa in gaadhiga lagu iibinayo xaaladda uu </w:t>
      </w:r>
      <w:proofErr w:type="spellStart"/>
      <w:r>
        <w:rPr>
          <w:sz w:val="19"/>
        </w:rPr>
        <w:t>hadda</w:t>
      </w:r>
      <w:proofErr w:type="spellEnd"/>
      <w:r>
        <w:rPr>
          <w:sz w:val="19"/>
        </w:rPr>
        <w:t xml:space="preserve"> ku sugan </w:t>
      </w:r>
      <w:proofErr w:type="spellStart"/>
      <w:r w:rsidR="00504B94">
        <w:rPr>
          <w:sz w:val="19"/>
        </w:rPr>
        <w:t>yahay</w:t>
      </w:r>
      <w:proofErr w:type="spellEnd"/>
      <w:r w:rsidR="00504B94">
        <w:rPr>
          <w:sz w:val="19"/>
        </w:rPr>
        <w:t>.</w:t>
      </w:r>
    </w:p>
    <w:tbl>
      <w:tblPr>
        <w:tblW w:w="0" w:type="auto"/>
        <w:jc w:val="center"/>
        <w:tblLayout w:type="fixed"/>
        <w:tblLook w:val="04A0" w:firstRow="1" w:lastRow="0" w:firstColumn="1" w:lastColumn="0" w:noHBand="0" w:noVBand="1"/>
      </w:tblPr>
      <w:tblGrid>
        <w:gridCol w:w="1800"/>
        <w:gridCol w:w="3024"/>
        <w:gridCol w:w="1512"/>
        <w:gridCol w:w="3528"/>
      </w:tblGrid>
      <w:tr w:rsidR="0075058A" w14:paraId="55356D2E" w14:textId="77777777">
        <w:trPr>
          <w:jc w:val="center"/>
        </w:trPr>
        <w:tc>
          <w:tcPr>
            <w:tcW w:w="1800" w:type="dxa"/>
            <w:tcBorders>
              <w:top w:val="nil"/>
              <w:left w:val="nil"/>
              <w:bottom w:val="nil"/>
              <w:right w:val="nil"/>
            </w:tcBorders>
            <w:tcMar>
              <w:top w:w="90" w:type="dxa"/>
              <w:left w:w="90" w:type="dxa"/>
              <w:bottom w:w="90" w:type="dxa"/>
              <w:right w:w="90" w:type="dxa"/>
            </w:tcMar>
            <w:vAlign w:val="center"/>
          </w:tcPr>
          <w:p w14:paraId="6029DA36" w14:textId="77777777" w:rsidR="0075058A" w:rsidRDefault="00000000">
            <w:pPr>
              <w:spacing w:after="0" w:line="240" w:lineRule="auto"/>
            </w:pPr>
            <w:r>
              <w:rPr>
                <w:b/>
                <w:sz w:val="19"/>
              </w:rPr>
              <w:t>Magaca:</w:t>
            </w:r>
          </w:p>
        </w:tc>
        <w:tc>
          <w:tcPr>
            <w:tcW w:w="3024" w:type="dxa"/>
            <w:tcBorders>
              <w:top w:val="nil"/>
              <w:left w:val="nil"/>
              <w:bottom w:val="single" w:sz="8" w:space="0" w:color="000000"/>
              <w:right w:val="nil"/>
            </w:tcBorders>
            <w:tcMar>
              <w:top w:w="90" w:type="dxa"/>
              <w:left w:w="90" w:type="dxa"/>
              <w:bottom w:w="90" w:type="dxa"/>
              <w:right w:w="90" w:type="dxa"/>
            </w:tcMar>
            <w:vAlign w:val="bottom"/>
          </w:tcPr>
          <w:p w14:paraId="40A5209C" w14:textId="77777777" w:rsidR="0075058A" w:rsidRDefault="0075058A"/>
        </w:tc>
        <w:tc>
          <w:tcPr>
            <w:tcW w:w="1512" w:type="dxa"/>
            <w:tcBorders>
              <w:top w:val="nil"/>
              <w:left w:val="nil"/>
              <w:bottom w:val="nil"/>
              <w:right w:val="nil"/>
            </w:tcBorders>
            <w:tcMar>
              <w:top w:w="90" w:type="dxa"/>
              <w:left w:w="90" w:type="dxa"/>
              <w:bottom w:w="90" w:type="dxa"/>
              <w:right w:w="90" w:type="dxa"/>
            </w:tcMar>
            <w:vAlign w:val="center"/>
          </w:tcPr>
          <w:p w14:paraId="19E0D618" w14:textId="77777777" w:rsidR="0075058A" w:rsidRDefault="00000000">
            <w:pPr>
              <w:spacing w:after="0" w:line="240" w:lineRule="auto"/>
            </w:pPr>
            <w:r>
              <w:rPr>
                <w:b/>
                <w:sz w:val="19"/>
              </w:rPr>
              <w:t>Saxeexa:</w:t>
            </w:r>
          </w:p>
        </w:tc>
        <w:tc>
          <w:tcPr>
            <w:tcW w:w="3528" w:type="dxa"/>
            <w:tcBorders>
              <w:top w:val="nil"/>
              <w:left w:val="nil"/>
              <w:bottom w:val="single" w:sz="8" w:space="0" w:color="000000"/>
              <w:right w:val="nil"/>
            </w:tcBorders>
            <w:tcMar>
              <w:top w:w="90" w:type="dxa"/>
              <w:left w:w="90" w:type="dxa"/>
              <w:bottom w:w="90" w:type="dxa"/>
              <w:right w:w="90" w:type="dxa"/>
            </w:tcMar>
            <w:vAlign w:val="bottom"/>
          </w:tcPr>
          <w:p w14:paraId="61820CE4" w14:textId="77777777" w:rsidR="0075058A" w:rsidRDefault="0075058A"/>
        </w:tc>
      </w:tr>
    </w:tbl>
    <w:p w14:paraId="7DAA5C31" w14:textId="1BF9974D" w:rsidR="0075058A" w:rsidRDefault="0075058A" w:rsidP="00504B94">
      <w:pPr>
        <w:spacing w:before="180"/>
        <w:jc w:val="center"/>
      </w:pPr>
    </w:p>
    <w:sectPr w:rsidR="0075058A" w:rsidSect="00E4592C">
      <w:headerReference w:type="default" r:id="rId9"/>
      <w:footerReference w:type="default" r:id="rId10"/>
      <w:pgSz w:w="12240" w:h="15840"/>
      <w:pgMar w:top="1620" w:right="936" w:bottom="1350" w:left="936" w:header="288" w:footer="36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4118D5" w14:textId="77777777" w:rsidR="00CB6E71" w:rsidRDefault="00CB6E71">
      <w:pPr>
        <w:spacing w:after="0" w:line="240" w:lineRule="auto"/>
      </w:pPr>
      <w:r>
        <w:separator/>
      </w:r>
    </w:p>
  </w:endnote>
  <w:endnote w:type="continuationSeparator" w:id="0">
    <w:p w14:paraId="3F5E717E" w14:textId="77777777" w:rsidR="00CB6E71" w:rsidRDefault="00CB6E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3DFB9" w14:textId="77777777" w:rsidR="0075058A" w:rsidRDefault="00000000">
    <w:pPr>
      <w:pStyle w:val="Footer"/>
      <w:jc w:val="right"/>
    </w:pPr>
    <w:r>
      <w:rPr>
        <w:color w:val="5A5A5A"/>
        <w:sz w:val="17"/>
      </w:rPr>
      <w:t xml:space="preserve">Bogga </w:t>
    </w:r>
    <w:r>
      <w:rPr>
        <w:color w:val="5A5A5A"/>
        <w:sz w:val="17"/>
      </w:rPr>
      <w:fldChar w:fldCharType="begin"/>
    </w:r>
    <w:r>
      <w:rPr>
        <w:color w:val="5A5A5A"/>
        <w:sz w:val="17"/>
      </w:rPr>
      <w:instrText xml:space="preserve"> PAGE </w:instrText>
    </w:r>
    <w:r w:rsidR="00E4592C">
      <w:rPr>
        <w:color w:val="5A5A5A"/>
        <w:sz w:val="17"/>
      </w:rPr>
      <w:fldChar w:fldCharType="separate"/>
    </w:r>
    <w:r w:rsidR="00E4592C">
      <w:rPr>
        <w:noProof/>
        <w:color w:val="5A5A5A"/>
        <w:sz w:val="17"/>
      </w:rPr>
      <w:t>1</w:t>
    </w:r>
    <w:r>
      <w:rPr>
        <w:color w:val="5A5A5A"/>
        <w:sz w:val="17"/>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3D6D2A" w14:textId="77777777" w:rsidR="00CB6E71" w:rsidRDefault="00CB6E71">
      <w:pPr>
        <w:spacing w:after="0" w:line="240" w:lineRule="auto"/>
      </w:pPr>
      <w:r>
        <w:separator/>
      </w:r>
    </w:p>
  </w:footnote>
  <w:footnote w:type="continuationSeparator" w:id="0">
    <w:p w14:paraId="675F2BF6" w14:textId="77777777" w:rsidR="00CB6E71" w:rsidRDefault="00CB6E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045D9" w14:textId="43D7817D" w:rsidR="0075058A" w:rsidRPr="00E4592C" w:rsidRDefault="00E4592C" w:rsidP="00E4592C">
    <w:pPr>
      <w:pStyle w:val="Header"/>
    </w:pPr>
    <w:r>
      <w:rPr>
        <w:noProof/>
      </w:rPr>
      <w:drawing>
        <wp:anchor distT="0" distB="0" distL="114300" distR="114300" simplePos="0" relativeHeight="251657216" behindDoc="1" locked="0" layoutInCell="1" allowOverlap="1" wp14:anchorId="3D8F7001" wp14:editId="378F5794">
          <wp:simplePos x="0" y="0"/>
          <wp:positionH relativeFrom="column">
            <wp:posOffset>-594360</wp:posOffset>
          </wp:positionH>
          <wp:positionV relativeFrom="paragraph">
            <wp:posOffset>-535305</wp:posOffset>
          </wp:positionV>
          <wp:extent cx="7762875" cy="10696575"/>
          <wp:effectExtent l="0" t="0" r="9525" b="9525"/>
          <wp:wrapNone/>
          <wp:docPr id="1369892261" name="Picture 136989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762875" cy="1069657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88821656">
    <w:abstractNumId w:val="8"/>
  </w:num>
  <w:num w:numId="2" w16cid:durableId="195508703">
    <w:abstractNumId w:val="6"/>
  </w:num>
  <w:num w:numId="3" w16cid:durableId="1876889200">
    <w:abstractNumId w:val="5"/>
  </w:num>
  <w:num w:numId="4" w16cid:durableId="838497381">
    <w:abstractNumId w:val="4"/>
  </w:num>
  <w:num w:numId="5" w16cid:durableId="1986860706">
    <w:abstractNumId w:val="7"/>
  </w:num>
  <w:num w:numId="6" w16cid:durableId="1971669129">
    <w:abstractNumId w:val="3"/>
  </w:num>
  <w:num w:numId="7" w16cid:durableId="1640456543">
    <w:abstractNumId w:val="2"/>
  </w:num>
  <w:num w:numId="8" w16cid:durableId="89662058">
    <w:abstractNumId w:val="1"/>
  </w:num>
  <w:num w:numId="9" w16cid:durableId="10155725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0E47D9"/>
    <w:rsid w:val="000F7B8D"/>
    <w:rsid w:val="0015074B"/>
    <w:rsid w:val="0029639D"/>
    <w:rsid w:val="00326F90"/>
    <w:rsid w:val="00504B94"/>
    <w:rsid w:val="0075058A"/>
    <w:rsid w:val="007B7A8F"/>
    <w:rsid w:val="008765DC"/>
    <w:rsid w:val="00944728"/>
    <w:rsid w:val="00A11385"/>
    <w:rsid w:val="00A13EE7"/>
    <w:rsid w:val="00AA1580"/>
    <w:rsid w:val="00AA1D8D"/>
    <w:rsid w:val="00B47730"/>
    <w:rsid w:val="00CB0664"/>
    <w:rsid w:val="00CB6E71"/>
    <w:rsid w:val="00D8079C"/>
    <w:rsid w:val="00E4592C"/>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54E191D"/>
  <w14:defaultImageDpi w14:val="300"/>
  <w15:docId w15:val="{EF24C5CF-9C8E-4B04-B60E-332AFE7FBC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pPr>
      <w:spacing w:after="80" w:line="259" w:lineRule="auto"/>
    </w:pPr>
    <w:rPr>
      <w:rFonts w:ascii="Arial" w:hAnsi="Arial"/>
      <w:sz w:val="21"/>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0F7B8D"/>
    <w:rPr>
      <w:color w:val="0000FF" w:themeColor="hyperlink"/>
      <w:u w:val="single"/>
    </w:rPr>
  </w:style>
  <w:style w:type="character" w:styleId="UnresolvedMention">
    <w:name w:val="Unresolved Mention"/>
    <w:basedOn w:val="DefaultParagraphFont"/>
    <w:uiPriority w:val="99"/>
    <w:semiHidden/>
    <w:unhideWhenUsed/>
    <w:rsid w:val="000F7B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hmed.ibrahim@nfocco.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3</Pages>
  <Words>810</Words>
  <Characters>5043</Characters>
  <Application>Microsoft Office Word</Application>
  <DocSecurity>0</DocSecurity>
  <Lines>420</Lines>
  <Paragraphs>172</Paragraphs>
  <ScaleCrop>false</ScaleCrop>
  <HeadingPairs>
    <vt:vector size="2" baseType="variant">
      <vt:variant>
        <vt:lpstr>Title</vt:lpstr>
      </vt:variant>
      <vt:variant>
        <vt:i4>1</vt:i4>
      </vt:variant>
    </vt:vector>
  </HeadingPairs>
  <TitlesOfParts>
    <vt:vector size="1" baseType="lpstr">
      <vt:lpstr>Tender-ka Iibka Labada Gaadhi - NFOC</vt:lpstr>
    </vt:vector>
  </TitlesOfParts>
  <Manager/>
  <Company/>
  <LinksUpToDate>false</LinksUpToDate>
  <CharactersWithSpaces>5681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Tender-ka Iibka Labada Gaadhi - NFOC</dc:title>
  <dc:subject>Closed tender for the sale of two vehicles</dc:subject>
  <dc:creator>National Fiber Optic Company - NFOC</dc:creator>
  <cp:keywords>Tender, Vehicle Sale, NFOC, Hargeysa</cp:keywords>
  <dc:description>generated by python-docx</dc:description>
  <cp:lastModifiedBy>Ahmed Ibrahim</cp:lastModifiedBy>
  <cp:revision>8</cp:revision>
  <dcterms:created xsi:type="dcterms:W3CDTF">2013-12-23T23:15:00Z</dcterms:created>
  <dcterms:modified xsi:type="dcterms:W3CDTF">2026-07-14T16:45:00Z</dcterms:modified>
  <cp:category/>
</cp:coreProperties>
</file>